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25C0" w:rsidRPr="00374607" w:rsidRDefault="00374607">
      <w:pPr>
        <w:rPr>
          <w:lang w:val="ru-RU"/>
        </w:rPr>
      </w:pPr>
      <w:r w:rsidRPr="00374607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374607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374607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374607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374607">
        <w:rPr>
          <w:rStyle w:val="BigStyle"/>
          <w:lang w:val="ru-RU"/>
        </w:rPr>
        <w:br/>
        <w:t xml:space="preserve">                                                                                            от __________2026 № ______ </w:t>
      </w:r>
      <w:r w:rsidRPr="00374607">
        <w:rPr>
          <w:rStyle w:val="BigStyle"/>
          <w:lang w:val="ru-RU"/>
        </w:rPr>
        <w:br/>
      </w:r>
    </w:p>
    <w:p w:rsidR="000725C0" w:rsidRPr="00374607" w:rsidRDefault="00374607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t>Графическое описание местоположения границ</w:t>
      </w:r>
    </w:p>
    <w:p w:rsidR="000725C0" w:rsidRDefault="00374607">
      <w:pPr>
        <w:spacing w:after="0"/>
        <w:jc w:val="center"/>
        <w:rPr>
          <w:rStyle w:val="BigStyle"/>
          <w:lang w:val="ru-RU"/>
        </w:rPr>
      </w:pPr>
      <w:r w:rsidRPr="00374607">
        <w:rPr>
          <w:rStyle w:val="BigStyle"/>
          <w:lang w:val="ru-RU"/>
        </w:rPr>
        <w:t xml:space="preserve">Памятник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F72B05" w:rsidRPr="00F72B05" w:rsidRDefault="00F72B05" w:rsidP="00F72B05">
      <w:pPr>
        <w:spacing w:after="0"/>
        <w:jc w:val="center"/>
        <w:rPr>
          <w:lang w:val="ru-RU"/>
        </w:rPr>
      </w:pPr>
      <w:r w:rsidRPr="00F72B05">
        <w:rPr>
          <w:rStyle w:val="BigStyle"/>
          <w:sz w:val="24"/>
          <w:lang w:val="ru-RU"/>
        </w:rPr>
        <w:t>(далее – объект)</w:t>
      </w:r>
    </w:p>
    <w:p w:rsidR="000725C0" w:rsidRDefault="00374607">
      <w:pPr>
        <w:jc w:val="center"/>
      </w:pPr>
      <w:bookmarkStart w:id="0" w:name="_GoBack"/>
      <w:bookmarkEnd w:id="0"/>
      <w:r w:rsidRPr="00374607"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0725C0">
        <w:tc>
          <w:tcPr>
            <w:tcW w:w="10199" w:type="dxa"/>
            <w:gridSpan w:val="3"/>
          </w:tcPr>
          <w:p w:rsidR="000725C0" w:rsidRDefault="00374607">
            <w:pPr>
              <w:jc w:val="center"/>
            </w:pPr>
            <w:r>
              <w:rPr>
                <w:rStyle w:val="BigStyle"/>
              </w:rPr>
              <w:t>Сведения об объекте</w:t>
            </w:r>
          </w:p>
        </w:tc>
      </w:tr>
      <w:tr w:rsidR="000725C0">
        <w:tc>
          <w:tcPr>
            <w:tcW w:w="845" w:type="dxa"/>
          </w:tcPr>
          <w:p w:rsidR="000725C0" w:rsidRDefault="00374607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0725C0" w:rsidRDefault="00374607">
            <w:pPr>
              <w:jc w:val="center"/>
            </w:pPr>
            <w:r>
              <w:rPr>
                <w:rStyle w:val="BigStyle"/>
              </w:rPr>
              <w:t>Характеристики объекта</w:t>
            </w:r>
          </w:p>
        </w:tc>
        <w:tc>
          <w:tcPr>
            <w:tcW w:w="5238" w:type="dxa"/>
          </w:tcPr>
          <w:p w:rsidR="000725C0" w:rsidRDefault="00374607">
            <w:pPr>
              <w:jc w:val="center"/>
            </w:pPr>
            <w:r>
              <w:rPr>
                <w:rStyle w:val="BigStyle"/>
              </w:rPr>
              <w:t>Описание характеристик</w:t>
            </w:r>
          </w:p>
        </w:tc>
      </w:tr>
      <w:tr w:rsidR="000725C0" w:rsidRPr="00F72B05">
        <w:tc>
          <w:tcPr>
            <w:tcW w:w="845" w:type="dxa"/>
          </w:tcPr>
          <w:p w:rsidR="000725C0" w:rsidRDefault="00374607">
            <w:pPr>
              <w:jc w:val="center"/>
            </w:pPr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0725C0" w:rsidRDefault="00374607">
            <w:r>
              <w:rPr>
                <w:rStyle w:val="BigStyle"/>
              </w:rPr>
              <w:t>Местоположение объекта</w:t>
            </w:r>
          </w:p>
        </w:tc>
        <w:tc>
          <w:tcPr>
            <w:tcW w:w="5238" w:type="dxa"/>
          </w:tcPr>
          <w:p w:rsidR="000725C0" w:rsidRPr="00374607" w:rsidRDefault="00374607">
            <w:pPr>
              <w:rPr>
                <w:lang w:val="ru-RU"/>
              </w:rPr>
            </w:pPr>
            <w:r w:rsidRPr="00374607">
              <w:rPr>
                <w:rStyle w:val="BigStyle"/>
                <w:lang w:val="ru-RU"/>
              </w:rPr>
              <w:t>Республика Татарстан, Апастовский муниципальный район</w:t>
            </w:r>
          </w:p>
        </w:tc>
      </w:tr>
      <w:tr w:rsidR="000725C0">
        <w:tc>
          <w:tcPr>
            <w:tcW w:w="845" w:type="dxa"/>
          </w:tcPr>
          <w:p w:rsidR="000725C0" w:rsidRDefault="00374607">
            <w:pPr>
              <w:jc w:val="center"/>
            </w:pPr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0725C0" w:rsidRPr="00374607" w:rsidRDefault="00374607">
            <w:pPr>
              <w:rPr>
                <w:lang w:val="ru-RU"/>
              </w:rPr>
            </w:pPr>
            <w:r w:rsidRPr="00374607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0725C0" w:rsidRDefault="006B5BFE">
            <w:r>
              <w:rPr>
                <w:rStyle w:val="BigStyle"/>
              </w:rPr>
              <w:t>2 920 251 кв. м +/- 29 905 кв. м</w:t>
            </w:r>
          </w:p>
        </w:tc>
      </w:tr>
      <w:tr w:rsidR="000725C0">
        <w:tc>
          <w:tcPr>
            <w:tcW w:w="845" w:type="dxa"/>
          </w:tcPr>
          <w:p w:rsidR="000725C0" w:rsidRDefault="00374607">
            <w:pPr>
              <w:jc w:val="center"/>
            </w:pPr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0725C0" w:rsidRDefault="00374607">
            <w:r>
              <w:rPr>
                <w:rStyle w:val="BigStyle"/>
              </w:rPr>
              <w:t>Иные характеристики объекта</w:t>
            </w:r>
          </w:p>
        </w:tc>
        <w:tc>
          <w:tcPr>
            <w:tcW w:w="5238" w:type="dxa"/>
          </w:tcPr>
          <w:p w:rsidR="000725C0" w:rsidRDefault="00374607">
            <w:r>
              <w:rPr>
                <w:rStyle w:val="BigStyle"/>
              </w:rPr>
              <w:t>-</w:t>
            </w:r>
          </w:p>
        </w:tc>
      </w:tr>
    </w:tbl>
    <w:p w:rsidR="000725C0" w:rsidRDefault="00374607">
      <w:pPr>
        <w:jc w:val="center"/>
      </w:pPr>
      <w:r>
        <w:rPr>
          <w:rStyle w:val="BigStyle"/>
        </w:rPr>
        <w:br/>
        <w:t>Раздел 2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0725C0" w:rsidRPr="00F72B05">
        <w:tc>
          <w:tcPr>
            <w:tcW w:w="10239" w:type="dxa"/>
            <w:gridSpan w:val="6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0725C0">
        <w:tc>
          <w:tcPr>
            <w:tcW w:w="10239" w:type="dxa"/>
            <w:gridSpan w:val="6"/>
          </w:tcPr>
          <w:p w:rsidR="000725C0" w:rsidRDefault="00374607">
            <w:r>
              <w:rPr>
                <w:rStyle w:val="BigStyle"/>
              </w:rPr>
              <w:t>1. Система координат: МСК-16</w:t>
            </w:r>
          </w:p>
        </w:tc>
      </w:tr>
      <w:tr w:rsidR="000725C0" w:rsidRPr="00F72B05">
        <w:tc>
          <w:tcPr>
            <w:tcW w:w="10239" w:type="dxa"/>
            <w:gridSpan w:val="6"/>
          </w:tcPr>
          <w:p w:rsidR="000725C0" w:rsidRPr="00374607" w:rsidRDefault="00374607">
            <w:pPr>
              <w:rPr>
                <w:lang w:val="ru-RU"/>
              </w:rPr>
            </w:pPr>
            <w:r w:rsidRPr="00374607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0725C0" w:rsidRPr="00F72B05" w:rsidTr="00374607">
        <w:tc>
          <w:tcPr>
            <w:tcW w:w="1667" w:type="dxa"/>
            <w:vMerge w:val="restart"/>
            <w:tcBorders>
              <w:bottom w:val="nil"/>
            </w:tcBorders>
          </w:tcPr>
          <w:p w:rsidR="000725C0" w:rsidRDefault="00374607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</w:tcPr>
          <w:p w:rsidR="000725C0" w:rsidRDefault="00374607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374607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  <w:tcBorders>
              <w:bottom w:val="nil"/>
            </w:tcBorders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0725C0" w:rsidTr="00374607">
        <w:tc>
          <w:tcPr>
            <w:tcW w:w="1667" w:type="dxa"/>
            <w:vMerge/>
            <w:tcBorders>
              <w:bottom w:val="nil"/>
            </w:tcBorders>
          </w:tcPr>
          <w:p w:rsidR="000725C0" w:rsidRPr="00374607" w:rsidRDefault="000725C0">
            <w:pPr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0725C0" w:rsidRDefault="00374607">
            <w:pPr>
              <w:jc w:val="center"/>
            </w:pPr>
            <w:r>
              <w:t>X</w:t>
            </w:r>
          </w:p>
        </w:tc>
        <w:tc>
          <w:tcPr>
            <w:tcW w:w="1417" w:type="dxa"/>
            <w:tcBorders>
              <w:bottom w:val="nil"/>
            </w:tcBorders>
          </w:tcPr>
          <w:p w:rsidR="000725C0" w:rsidRDefault="00374607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0725C0" w:rsidRDefault="000725C0"/>
        </w:tc>
        <w:tc>
          <w:tcPr>
            <w:tcW w:w="1843" w:type="dxa"/>
            <w:vMerge/>
            <w:tcBorders>
              <w:bottom w:val="nil"/>
            </w:tcBorders>
          </w:tcPr>
          <w:p w:rsidR="000725C0" w:rsidRDefault="000725C0"/>
        </w:tc>
        <w:tc>
          <w:tcPr>
            <w:tcW w:w="1627" w:type="dxa"/>
            <w:vMerge/>
            <w:tcBorders>
              <w:bottom w:val="nil"/>
            </w:tcBorders>
          </w:tcPr>
          <w:p w:rsidR="000725C0" w:rsidRDefault="000725C0"/>
        </w:tc>
      </w:tr>
    </w:tbl>
    <w:p w:rsidR="000725C0" w:rsidRDefault="000725C0" w:rsidP="00374607">
      <w:pPr>
        <w:spacing w:after="0" w:line="0" w:lineRule="auto"/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0725C0">
        <w:trPr>
          <w:tblHeader/>
        </w:trPr>
        <w:tc>
          <w:tcPr>
            <w:tcW w:w="1667" w:type="dxa"/>
          </w:tcPr>
          <w:p w:rsidR="000725C0" w:rsidRDefault="00374607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0725C0" w:rsidRDefault="00374607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0725C0" w:rsidRDefault="00374607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0725C0" w:rsidRDefault="00374607">
            <w:pPr>
              <w:jc w:val="center"/>
            </w:pPr>
            <w:r>
              <w:t>6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425668.70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1273358.26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425671.12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1273369.59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425688.92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1273464.67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425692.68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1273461.97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425717.95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1273449.18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425752.42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1273434.07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425835.84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1273429.81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425874.33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1273425.96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425920.34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1273417.39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425994.27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1273405.24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426076.68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1273399.27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426122.55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1273411.80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426158.18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1273429.72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426184.27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1273450.29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426222.52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1273484.22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426248.47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1273527.94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426255.56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1273537.86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426265.96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1273562.08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426278.34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1273597.22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426282.27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1273624.13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426278.65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1273660.18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426265.77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1273707.76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426257.46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1273731.53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426247.84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1273803.29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426251.90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1273864.24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426256.75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1273908.51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426270.40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1273958.97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426296.55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1273996.73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426314.42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1274012.50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426349.28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1274028.86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426371.87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1274034.36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426368.10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1274040.81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426355.40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1274048.30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426345.69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1274054.03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426338.00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1274061.81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426304.15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1274042.55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426274.75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1274018.90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426249.81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1273986.07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426231.80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1273929.47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426227.26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1273893.36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426222.93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1273822.54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426219.78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1273781.00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426208.74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1273695.84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426159.09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1273593.44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426145.60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1273579.06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426094.15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1273550.85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426065.83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1273543.70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426044.98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1273524.34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426039.92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1273521.93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426003.32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1273517.62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425965.15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1273504.17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425961.04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1273504.25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425944.45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1273509.53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425939.75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1273510.17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425935.41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1273509.43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425924.44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1273500.91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425918.35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1273498.61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425884.08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1273492.57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425877.55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1273492.10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425828.84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1273501.59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425772.33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1273521.34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425716.84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1273542.45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425692.96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1273560.34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425658.03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1273608.13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425643.72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1273644.64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425635.94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1273666.89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425632.74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1273691.04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425641.97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1273737.73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425662.68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1273796.40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425685.09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1273853.72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425693.14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1273872.15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425698.54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1273877.29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425705.54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1273899.12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425721.54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1273950.27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425733.17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1273994.25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425733.93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1274038.17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425727.63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1274069.45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425710.42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1274108.15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425695.31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1274136.66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425676.12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1274164.46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425665.20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1274173.24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425652.21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1274188.14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425605.84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1274218.51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425539.07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1274251.48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425479.14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1274276.32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425446.42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1274295.19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425398.78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1274310.57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425349.79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1274323.22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425292.48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1274363.74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425283.57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1274377.30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425270.54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1274399.02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425252.14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1274407.76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425226.28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1274415.78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425173.91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1274425.69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425132.36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1274443.83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425092.91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1274451.09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425048.07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1274451.51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425009.37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1274445.84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424963.24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1274434.68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424926.68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1274412.00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424891.52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1274382.51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424862.49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1274350.34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424828.79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1274303.16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424796.49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1274249.86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424754.14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1274172.66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424737.44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1274123.53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424714.80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1274045.09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424704.90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1273996.00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424688.72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1273917.04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424662.20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1273862.97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424641.51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1273800.19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424632.98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1273749.07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424623.18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1273683.64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424622.13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1273632.56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424618.31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1273588.96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424610.48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1273535.11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424606.14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1273477.35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424613.06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1273445.92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424628.20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1273402.51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120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424630.62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1273369.23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424644.66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1273318.05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424651.59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1273281.63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424653.09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1273251.58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424652.07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1273220.77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424668.95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1273192.26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424684.05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1273181.14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424684.86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1273176.14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424672.31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1273137.94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424630.11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1273052.09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424624.76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1273042.67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424600.74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1273029.69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424562.44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1273009.76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424547.34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1273004.47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424549.46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1273064.49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424539.80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1273101.33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424506.43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1273132.42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424499.94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1273144.07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424488.69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1273162.18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424465.25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1273186.79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424449.16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1273211.29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424448.63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1273215.86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424462.87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1273257.11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424463.72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1273262.97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424460.55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1273267.66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424452.74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1273274.27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424448.33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1273285.06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424446.98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1273294.69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424450.58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1273303.49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424451.38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1273307.66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424448.96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1273310.36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424408.32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1273342.77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424394.31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1273349.22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424352.41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1273353.39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424313.60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1273347.82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424288.83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1273349.64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424262.97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1273355.96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424245.35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1273358.17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424237.33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1273357.02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424217.49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1273347.85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424177.55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1273322.75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424139.83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1273289.54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424100.30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1273229.66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424089.20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1273211.20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424084.13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1273206.75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424085.16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1273207.35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424073.62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1273202.60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424064.45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1273202.20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424060.03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1273203.87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424049.15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1273207.01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424017.08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1273208.08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423992.62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1273216.18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172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423975.38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1273219.64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423961.71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1273224.44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423874.07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1273274.60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423812.31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1273316.11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423803.87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1273321.59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423777.18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1273338.03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423751.94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1273352.86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423741.54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1273362.61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423724.37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1273373.22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423701.49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1273379.80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423687.97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1273383.73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423668.60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1273392.85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423657.57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1273399.29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423636.39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1273412.10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423623.76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1273420.54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423538.43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1273483.71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423521.33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1273500.98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423514.82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1273510.13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423488.50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1273536.54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423472.42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1273554.15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423463.85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1273565.34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423452.50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1273588.43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423444.90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1273609.50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423441.05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1273627.53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423444.91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1273664.33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423445.11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1273688.52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423464.96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1273778.21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199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423476.53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1273833.45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423480.75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1273866.51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423483.26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1273901.26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423480.48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1273910.78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423468.79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1273935.23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423445.49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1273967.45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423412.39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1273999.78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423382.77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1274020.26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423354.47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1274044.27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423348.17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1274045.41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423338.26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1274040.32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423325.56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1274026.88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423315.53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1274023.49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423307.56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1274014.78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423307.25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1274011.59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423309.99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1274009.84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423334.06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1274004.44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423348.78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1274006.09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423354.77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1274005.66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423368.81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1274000.25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423399.24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1273972.96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423438.90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1273932.67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423451.09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1273916.43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423455.25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1273895.33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423449.96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1273843.17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224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423435.49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1273762.36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423416.36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1273671.33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423414.42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1273644.42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423417.32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1273615.35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423423.51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1273589.59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423448.07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1273540.70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423477.13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1273504.46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423516.48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1273461.10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423591.30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1273394.12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423619.97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1273374.20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423701.10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1273331.10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423723.53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1273325.69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423736.17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1273319.73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423767.61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1273298.23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423791.06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1273276.24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423830.33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1273258.33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423879.84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1273219.80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423909.51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1273202.62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423960.95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1273181.14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424023.23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1273164.83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424059.34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1273148.36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424091.06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1273130.17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424121.04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1273116.39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424144.52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1273110.40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424156.08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1273108.77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424164.90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1273111.55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424174.04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1273117.40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424198.68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1273144.79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424219.80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1273190.89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424247.75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1273223.70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424258.61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1273234.30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424285.51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1273244.71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424311.12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1273247.04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424339.62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1273238.52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424364.04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1273218.32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424380.95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1273184.31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424396.51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1273130.67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424419.20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1273086.20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424428.13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1273066.65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424429.63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1273053.07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424424.57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1273037.37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424409.58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1273024.25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424393.84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1273019.04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424343.21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1273018.66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424310.63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1273013.56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424302.65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1273011.13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424296.90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1273005.92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424293.58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1272998.35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424292.91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1272956.97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424286.78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1272945.09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424270.62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1272936.49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424232.60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1272931.49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276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424199.67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1272927.88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424142.87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1272929.81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424095.15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1272940.95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424061.98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1272949.00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424023.20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1272955.36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423992.21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1272958.62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423942.56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1272965.46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423900.81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1272966.98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423852.70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1272968.15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423823.06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1272971.02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423786.16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1272974.08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423771.31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1272977.34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423728.69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1272985.95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423690.49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1272989.64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423652.47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1272987.78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423633.22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1272982.98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423604.75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1272970.88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423562.73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1272951.89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423499.77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1272912.00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423467.58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1272895.80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423438.15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1272881.47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423364.20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1272809.30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423311.45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1272733.30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299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423267.70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1272658.31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423196.78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1272560.01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423113.19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1272406.33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423092.48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1272389.74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423043.80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1272348.56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422984.86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1272317.54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422925.71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1272290.57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422858.88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1272279.43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422803.22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1272269.64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422678.28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1272290.58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422635.26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1272297.78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422602.25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1272312.33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422561.37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1272327.18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422479.54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1272353.92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422431.85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1272371.97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422395.76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1272381.28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422342.62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1272399.34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422294.28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1272410.62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422248.99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1272422.46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422200.27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1272442.06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422144.39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1272468.81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422087.11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1272489.73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422053.69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1272507.23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422039.68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1272518.39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421980.94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1272564.03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421892.41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1272610.93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421816.12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1272639.31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421769.20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1272662.86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421750.75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1272677.06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328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421732.63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1272694.66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421718.25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1272710.59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421688.82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1272741.75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421665.58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1272761.71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421636.22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1272780.61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421616.45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1272788.80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421606.87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1272790.23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421580.70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1272790.84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421544.99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1272800.15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421527.28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1272804.47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421491.86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1272815.49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421462.55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1272825.87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421439.67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1272835.41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421425.56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1272836.80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421406.68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1272835.27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421387.54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1272826.74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421364.07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1272807.21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421351.97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1272800.12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421318.29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1272790.28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421302.87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1272784.63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421271.51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1272765.75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421262.01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1272762.28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421228.07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1272752.53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421209.74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1272746.97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421197.54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1272741.78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421146.57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1272722.05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421131.37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1272712.76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421115.27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1272703.34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421092.90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1272694.51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421073.04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1272690.70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421058.95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1272691.68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421052.30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1272694.88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421044.11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1272699.94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421036.76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1272702.76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421025.39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1272703.26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421009.10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1272698.70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420946.31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1272679.23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420905.59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1272666.03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420872.29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1272660.38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420849.58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1272651.71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420809.05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1272639.62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420779.63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1272635.60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420761.33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1272631.71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420739.79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1272627.64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420727.37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1272623.02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420713.95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1272614.64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420706.33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1272603.50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420705.20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1272595.71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420699.53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1272580.79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420689.27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1272566.54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420675.29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1272554.34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420660.12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1272538.47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380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420645.70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1272527.70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420634.70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1272518.70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420625.20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1272512.95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420615.70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1272506.70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420598.47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1272498.69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420568.87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1272477.88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420535.71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1272455.68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420517.95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1272443.90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420471.88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1272419.43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420450.73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1272398.15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420436.41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1272380.17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420414.05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1272361.49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420400.23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1272353.38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420377.81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1272343.45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420371.21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1272337.59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420370.11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1272331.32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420372.34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1272321.99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420381.45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1272312.45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420388.95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1272305.95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399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420396.50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1272297.54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420408.55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1272283.56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420414.55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1272268.61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420418.62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1272252.32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420419.96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1272238.03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420419.13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1272208.37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420407.47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1272168.86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420398.50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1272134.97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420375.32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1272090.51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420341.99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1272037.82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420335.25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1272028.23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420305.26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1271984.76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420281.35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1271957.06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420246.00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1271930.42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420228.12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1271909.03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420225.72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1271899.97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420225.29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1271858.12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420248.10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1271804.36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420296.98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1271752.54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420306.50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1271729.07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420309.00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1271720.07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420312.25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1271683.82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420319.25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1271622.82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420323.75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1271589.32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420329.50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1271580.32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420335.75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1271569.57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420374.00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1271498.32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420374.00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1271490.07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420374.50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1271478.07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420377.75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1271466.07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420388.50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1271450.82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420400.50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1271435.57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420412.00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1271424.07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432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420418.25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1271415.82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420436.75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1271412.82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420455.25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1271418.32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420465.25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1271425.32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420475.50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1271429.82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420502.25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1271443.32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420521.25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1271452.07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420528.74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1271455.82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420551.74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1271462.82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420561.24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1271466.57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420574.49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1271478.07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420581.49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1271483.82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420614.24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1271498.57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420621.99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1271501.57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420666.49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1271518.57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420689.99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1271528.07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420721.74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1271537.07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420771.24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1271554.07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420792.24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1271562.32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420833.49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1271577.07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420886.98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1271598.95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420895.29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1271602.85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420889.99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1271650.07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420868.28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1271717.77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420865.03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1271746.02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420870.97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1271824.59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420867.99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1271838.07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420860.24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1271862.82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420855.74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1271886.32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420856.27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1271899.15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420860.24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1271906.07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420867.99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1271915.07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420882.73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1271925.54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420895.85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1271943.87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420909.34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1271961.67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420933.72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1271976.82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421019.26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1271999.18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421106.11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1272021.29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421132.00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1272040.62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421150.04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1272072.93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421166.93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1272095.41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421198.78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1272117.39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421221.32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1272172.29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421258.66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1272218.20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421269.70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1272223.17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421282.96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1272223.21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421292.16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1272216.05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421299.50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1272203.36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421306.02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1272155.07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421308.35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1272147.93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421318.97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1272134.65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421327.53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1272121.06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484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421330.61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1272094.17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421339.97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1272076.36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421354.74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1272071.49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421388.62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1272089.43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421419.50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1272132.98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421430.63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1272142.06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421442.22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1272146.66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421450.99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1272145.10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421470.67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1272134.06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421485.65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1272115.33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421487.62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1272105.78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421483.93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1272094.93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421443.42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1272070.23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421436.49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1272062.04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421417.03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1271998.03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499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421396.16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1271974.22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421369.33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1271969.17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421306.99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1271984.52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421283.06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1271979.89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421270.09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1271966.38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421275.01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1271940.33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421298.08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1271918.52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421344.69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1271906.06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421386.06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1271912.06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421410.60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1271920.44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421434.41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1271945.93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421470.88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1271985.01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421533.96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1272005.80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421570.45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1272006.69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421601.21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1271984.90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421608.35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1271966.12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421601.76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1271932.69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421573.42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1271899.12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421550.39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1271885.34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421517.29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1271851.06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421486.38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1271829.98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421471.33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1271830.04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421395.56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1271859.68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421384.34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1271860.17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421370.56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1271849.30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421363.04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1271828.71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421367.63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1271809.58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421382.99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1271798.41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421425.22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1271787.09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421476.90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1271787.43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421511.50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1271799.23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421552.95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1271837.30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421563.73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1271844.56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421580.48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1271856.56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421589.33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1271858.27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421596.07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1271858.24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421603.23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1271855.31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536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421613.98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1271854.56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421655.00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1271867.99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421657.78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1271869.76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421663.53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1271877.51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421673.03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1271885.76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421684.03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1271890.76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421700.53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1271896.51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421721.28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1271904.76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421762.78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1271915.51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421782.28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1271920.76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421804.53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1271925.76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421837.03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1271934.01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421860.53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1271941.51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421871.28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1271946.76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421878.78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1271949.76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421891.03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1271953.76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421907.53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1271958.01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421924.53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1271963.26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421938.53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1271970.26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421955.03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1271962.51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422017.02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1271953.59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422021.03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1271953.01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422036.28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1271949.26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422043.57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1271950.70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422119.83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1271959.23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422244.77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1271978.70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422313.43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1271980.30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422325.97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1271995.37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422337.30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1271997.23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422339.53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1271997.51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422341.47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1271998.56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422346.97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1272000.56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422408.47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1272006.81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422427.47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1272006.31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422474.46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1271999.81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422517.71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1271985.31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422550.21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1271973.31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422605.96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1271947.31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422624.46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1271934.56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422640.21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1271933.31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422644.21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1271930.81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422642.21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1271925.06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422644.21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1271919.81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422649.71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1271919.81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422657.46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1271927.56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422664.46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1271933.81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422679.71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1271933.81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422777.46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1271940.31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422831.96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1271947.31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422906.46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1271969.31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422957.77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1271986.50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422985.02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1271996.75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588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423026.87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1272015.34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423053.91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1272039.35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423076.86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1272064.70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423151.50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1272191.20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423164.49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1272210.77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423210.51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1272281.43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423247.26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1272353.93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423263.04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1272387.06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423289.52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1272437.88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423321.74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1272489.53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423350.34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1272538.74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599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423371.78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1272569.50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423403.46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1272618.73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423426.35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1272655.66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423443.15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1272680.52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423459.79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1272706.24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423470.08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1272719.74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423495.34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1272757.54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423507.56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1272772.83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423516.67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1272791.65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423548.98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1272806.60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423596.37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1272827.44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423635.78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1272842.72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423668.62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1272859.46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423681.20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1272858.56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423702.38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1272852.76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423712.66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1272851.19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423731.89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1272848.26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423763.85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1272849.94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423772.66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1272853.74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423816.38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1272872.40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423842.19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1272875.29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423910.51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1272871.62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423968.95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1272872.32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424051.63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1272855.46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424075.12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1272848.12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424124.46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1272836.50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424192.17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1272820.57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424240.85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1272805.90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424260.97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1272794.78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424282.07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1272789.12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424305.88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1272783.48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424323.56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1272781.89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424336.81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1272781.97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424359.23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1272783.47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424386.41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1272783.30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424418.70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1272781.11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424447.91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1272783.34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424501.82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1272800.01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424573.54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1272824.29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424580.83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1272825.02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424604.64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1272820.40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640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424619.08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1272821.34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424630.24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1272828.39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424637.12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1272842.39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424656.65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1272872.47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424669.81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1272885.16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424695.81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1272913.41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424710.96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1272933.41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424722.11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1272944.72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424737.92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1272969.67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649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424743.64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1272978.56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424754.74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1272997.35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424772.57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1273025.04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424782.98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1273045.19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424795.71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1273074.21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424803.36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1273101.49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424813.14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1273141.05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424813.91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1273154.67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424809.86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1273206.40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424808.68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1273232.26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659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424809.89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1273256.96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424808.33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1273289.80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424808.01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1273314.49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424803.95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1273339.82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424795.76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1273373.83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424797.07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1273467.63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424805.11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1273485.73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424819.35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1273518.32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424822.69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1273542.36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424826.29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1273576.19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669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424841.37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1273622.90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424851.62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1273672.40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424855.37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1273726.85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424878.87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1273753.65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424900.19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1273781.35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424907.76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1273790.40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424897.85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1273828.65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424890.01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1273853.80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424905.19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1273877.12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424933.60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1273900.40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679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424970.85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1273926.40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425017.32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1273961.58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425060.84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1274004.81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425108.10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1274022.90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425146.85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1274024.65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425172.63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1274011.74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425235.12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1274005.65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425264.85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1274000.25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425279.63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1273988.65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425303.88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1273971.24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689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425336.63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1273970.15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425388.72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1273976.58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425428.85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1273962.65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lastRenderedPageBreak/>
              <w:t>692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425483.38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1273937.65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425473.38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1273916.90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425476.35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1273902.15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425484.13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1273859.65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425491.63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1273826.65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425510.43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1273802.76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425498.39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1273764.54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699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425488.54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1273722.86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425487.00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1273658.17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425491.58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1273610.98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425494.30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1273590.50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425503.73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1273539.66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704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425514.78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1273507.48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705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425530.67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1273473.67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425558.68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1273436.86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707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425577.51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1273415.50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708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425617.86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1273386.36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6B5BFE">
        <w:tc>
          <w:tcPr>
            <w:tcW w:w="1667" w:type="dxa"/>
          </w:tcPr>
          <w:p w:rsidR="006B5BFE" w:rsidRDefault="006B5BFE" w:rsidP="006B5BFE">
            <w:pPr>
              <w:jc w:val="center"/>
            </w:pPr>
            <w:r>
              <w:t>709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425643.42</w:t>
            </w:r>
          </w:p>
        </w:tc>
        <w:tc>
          <w:tcPr>
            <w:tcW w:w="1417" w:type="dxa"/>
          </w:tcPr>
          <w:p w:rsidR="006B5BFE" w:rsidRDefault="006B5BFE" w:rsidP="006B5BFE">
            <w:pPr>
              <w:jc w:val="center"/>
            </w:pPr>
            <w:r>
              <w:t>1273372.04</w:t>
            </w:r>
          </w:p>
        </w:tc>
        <w:tc>
          <w:tcPr>
            <w:tcW w:w="2268" w:type="dxa"/>
          </w:tcPr>
          <w:p w:rsidR="006B5BFE" w:rsidRDefault="006B5BFE" w:rsidP="006B5BFE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6B5BFE" w:rsidRDefault="006B5BFE" w:rsidP="006B5BFE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6B5BFE" w:rsidRDefault="006B5BFE" w:rsidP="006B5BFE">
            <w:pPr>
              <w:jc w:val="center"/>
            </w:pPr>
            <w:r>
              <w:t>-</w:t>
            </w:r>
          </w:p>
        </w:tc>
      </w:tr>
      <w:tr w:rsidR="000725C0">
        <w:tc>
          <w:tcPr>
            <w:tcW w:w="1667" w:type="dxa"/>
          </w:tcPr>
          <w:p w:rsidR="000725C0" w:rsidRDefault="00374607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425668.70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1273358.26</w:t>
            </w:r>
          </w:p>
        </w:tc>
        <w:tc>
          <w:tcPr>
            <w:tcW w:w="2268" w:type="dxa"/>
          </w:tcPr>
          <w:p w:rsidR="000725C0" w:rsidRDefault="00374607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0725C0" w:rsidRDefault="00374607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</w:tr>
      <w:tr w:rsidR="000725C0" w:rsidRPr="00DA164C">
        <w:tc>
          <w:tcPr>
            <w:tcW w:w="10239" w:type="dxa"/>
            <w:gridSpan w:val="6"/>
          </w:tcPr>
          <w:p w:rsidR="000725C0" w:rsidRPr="00374607" w:rsidRDefault="00374607">
            <w:pPr>
              <w:rPr>
                <w:lang w:val="ru-RU"/>
              </w:rPr>
            </w:pPr>
            <w:r w:rsidRPr="00374607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0725C0" w:rsidRPr="00DA164C">
        <w:tc>
          <w:tcPr>
            <w:tcW w:w="1667" w:type="dxa"/>
            <w:vMerge w:val="restart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0725C0" w:rsidRDefault="00374607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374607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0725C0">
        <w:tc>
          <w:tcPr>
            <w:tcW w:w="1667" w:type="dxa"/>
            <w:vMerge/>
          </w:tcPr>
          <w:p w:rsidR="000725C0" w:rsidRPr="00374607" w:rsidRDefault="000725C0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0725C0" w:rsidRDefault="000725C0"/>
        </w:tc>
        <w:tc>
          <w:tcPr>
            <w:tcW w:w="1843" w:type="dxa"/>
            <w:vMerge/>
          </w:tcPr>
          <w:p w:rsidR="000725C0" w:rsidRDefault="000725C0"/>
        </w:tc>
        <w:tc>
          <w:tcPr>
            <w:tcW w:w="1627" w:type="dxa"/>
            <w:vMerge/>
          </w:tcPr>
          <w:p w:rsidR="000725C0" w:rsidRDefault="000725C0"/>
        </w:tc>
      </w:tr>
      <w:tr w:rsidR="000725C0">
        <w:tc>
          <w:tcPr>
            <w:tcW w:w="1667" w:type="dxa"/>
          </w:tcPr>
          <w:p w:rsidR="000725C0" w:rsidRDefault="00374607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0725C0" w:rsidRDefault="00374607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0725C0" w:rsidRDefault="00374607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0725C0" w:rsidRDefault="00374607">
            <w:pPr>
              <w:jc w:val="center"/>
            </w:pPr>
            <w:r>
              <w:t>6</w:t>
            </w:r>
          </w:p>
        </w:tc>
      </w:tr>
      <w:tr w:rsidR="000725C0">
        <w:tc>
          <w:tcPr>
            <w:tcW w:w="166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</w:tr>
    </w:tbl>
    <w:p w:rsidR="000725C0" w:rsidRDefault="00374607">
      <w:pPr>
        <w:jc w:val="center"/>
      </w:pPr>
      <w:r>
        <w:rPr>
          <w:rStyle w:val="BigStyle"/>
        </w:rPr>
        <w:br/>
        <w:t>Раздел 3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0725C0" w:rsidRPr="00DA164C">
        <w:tc>
          <w:tcPr>
            <w:tcW w:w="10239" w:type="dxa"/>
            <w:gridSpan w:val="6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0725C0">
        <w:tc>
          <w:tcPr>
            <w:tcW w:w="10239" w:type="dxa"/>
            <w:gridSpan w:val="6"/>
          </w:tcPr>
          <w:p w:rsidR="000725C0" w:rsidRDefault="00374607">
            <w:r>
              <w:rPr>
                <w:rStyle w:val="BigStyle"/>
              </w:rPr>
              <w:t>1. Система координат</w:t>
            </w:r>
          </w:p>
        </w:tc>
      </w:tr>
      <w:tr w:rsidR="000725C0" w:rsidRPr="00DA164C">
        <w:tc>
          <w:tcPr>
            <w:tcW w:w="10239" w:type="dxa"/>
            <w:gridSpan w:val="6"/>
          </w:tcPr>
          <w:p w:rsidR="000725C0" w:rsidRPr="00374607" w:rsidRDefault="00374607">
            <w:pPr>
              <w:rPr>
                <w:lang w:val="ru-RU"/>
              </w:rPr>
            </w:pPr>
            <w:r w:rsidRPr="00374607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0725C0" w:rsidRPr="00DA164C">
        <w:tc>
          <w:tcPr>
            <w:tcW w:w="1667" w:type="dxa"/>
            <w:vMerge w:val="restart"/>
          </w:tcPr>
          <w:p w:rsidR="000725C0" w:rsidRDefault="00374607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</w:tcPr>
          <w:p w:rsidR="000725C0" w:rsidRDefault="00374607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374607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0725C0" w:rsidRPr="00374607" w:rsidRDefault="00374607">
            <w:pPr>
              <w:jc w:val="center"/>
              <w:rPr>
                <w:lang w:val="ru-RU"/>
              </w:rPr>
            </w:pPr>
            <w:r w:rsidRPr="00374607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0725C0">
        <w:tc>
          <w:tcPr>
            <w:tcW w:w="1667" w:type="dxa"/>
            <w:vMerge/>
          </w:tcPr>
          <w:p w:rsidR="000725C0" w:rsidRPr="00374607" w:rsidRDefault="000725C0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0725C0" w:rsidRDefault="000725C0"/>
        </w:tc>
        <w:tc>
          <w:tcPr>
            <w:tcW w:w="1843" w:type="dxa"/>
            <w:vMerge/>
          </w:tcPr>
          <w:p w:rsidR="000725C0" w:rsidRDefault="000725C0"/>
        </w:tc>
        <w:tc>
          <w:tcPr>
            <w:tcW w:w="1627" w:type="dxa"/>
            <w:vMerge/>
          </w:tcPr>
          <w:p w:rsidR="000725C0" w:rsidRDefault="000725C0"/>
        </w:tc>
      </w:tr>
      <w:tr w:rsidR="000725C0">
        <w:tc>
          <w:tcPr>
            <w:tcW w:w="1667" w:type="dxa"/>
          </w:tcPr>
          <w:p w:rsidR="000725C0" w:rsidRDefault="00374607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0725C0" w:rsidRDefault="00374607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0725C0" w:rsidRDefault="00374607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0725C0" w:rsidRDefault="00374607">
            <w:pPr>
              <w:jc w:val="center"/>
            </w:pPr>
            <w:r>
              <w:t>6</w:t>
            </w:r>
          </w:p>
        </w:tc>
      </w:tr>
      <w:tr w:rsidR="000725C0">
        <w:tc>
          <w:tcPr>
            <w:tcW w:w="166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0725C0" w:rsidRDefault="00374607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0725C0" w:rsidRDefault="00374607">
            <w:pPr>
              <w:jc w:val="center"/>
            </w:pPr>
            <w:r>
              <w:t>-</w:t>
            </w:r>
          </w:p>
        </w:tc>
      </w:tr>
      <w:tr w:rsidR="000725C0" w:rsidRPr="00DA164C">
        <w:tc>
          <w:tcPr>
            <w:tcW w:w="10239" w:type="dxa"/>
            <w:gridSpan w:val="6"/>
          </w:tcPr>
          <w:p w:rsidR="000725C0" w:rsidRPr="00374607" w:rsidRDefault="00374607">
            <w:pPr>
              <w:rPr>
                <w:lang w:val="ru-RU"/>
              </w:rPr>
            </w:pPr>
            <w:r w:rsidRPr="00374607">
              <w:rPr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DA164C">
        <w:tc>
          <w:tcPr>
            <w:tcW w:w="1667" w:type="dxa"/>
          </w:tcPr>
          <w:p w:rsidR="00DA164C" w:rsidRDefault="00DA164C" w:rsidP="00DA164C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DA164C" w:rsidRDefault="00DA164C" w:rsidP="00DA164C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DA164C" w:rsidRDefault="00DA164C" w:rsidP="00DA164C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DA164C" w:rsidRDefault="00DA164C" w:rsidP="00DA164C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DA164C" w:rsidRDefault="00DA164C" w:rsidP="00DA164C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DA164C" w:rsidRDefault="00DA164C" w:rsidP="00DA164C">
            <w:pPr>
              <w:jc w:val="center"/>
            </w:pPr>
            <w:r>
              <w:t>6</w:t>
            </w:r>
          </w:p>
        </w:tc>
      </w:tr>
      <w:tr w:rsidR="00DA164C">
        <w:tc>
          <w:tcPr>
            <w:tcW w:w="1667" w:type="dxa"/>
          </w:tcPr>
          <w:p w:rsidR="00DA164C" w:rsidRDefault="00DA164C" w:rsidP="00DA164C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DA164C" w:rsidRDefault="00DA164C" w:rsidP="00DA164C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DA164C" w:rsidRDefault="00DA164C" w:rsidP="00DA164C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DA164C" w:rsidRDefault="00DA164C" w:rsidP="00DA164C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DA164C" w:rsidRDefault="00DA164C" w:rsidP="00DA164C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DA164C" w:rsidRDefault="00DA164C" w:rsidP="00DA164C">
            <w:pPr>
              <w:jc w:val="center"/>
            </w:pPr>
            <w:r>
              <w:t>-</w:t>
            </w:r>
          </w:p>
        </w:tc>
      </w:tr>
    </w:tbl>
    <w:p w:rsidR="000725C0" w:rsidRDefault="00374607">
      <w:r>
        <w:br w:type="page"/>
      </w:r>
    </w:p>
    <w:p w:rsidR="000725C0" w:rsidRDefault="00374607">
      <w:pPr>
        <w:spacing w:after="0" w:line="360" w:lineRule="auto"/>
        <w:jc w:val="center"/>
      </w:pPr>
      <w:r>
        <w:rPr>
          <w:rStyle w:val="BigStyle"/>
        </w:rPr>
        <w:lastRenderedPageBreak/>
        <w:t>Раздел 4</w:t>
      </w:r>
    </w:p>
    <w:p w:rsidR="000725C0" w:rsidRDefault="00374607">
      <w:pPr>
        <w:spacing w:after="0"/>
        <w:jc w:val="center"/>
      </w:pPr>
      <w:r>
        <w:rPr>
          <w:rStyle w:val="BigStyle"/>
        </w:rPr>
        <w:t xml:space="preserve">План границ объекта – </w:t>
      </w:r>
    </w:p>
    <w:p w:rsidR="000725C0" w:rsidRPr="00374607" w:rsidRDefault="00374607">
      <w:pPr>
        <w:spacing w:after="12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0725C0" w:rsidRPr="00374607" w:rsidRDefault="00374607">
      <w:pPr>
        <w:spacing w:after="80"/>
        <w:jc w:val="center"/>
        <w:rPr>
          <w:lang w:val="ru-RU"/>
        </w:rPr>
      </w:pPr>
      <w:r w:rsidRPr="00374607">
        <w:rPr>
          <w:lang w:val="ru-RU"/>
        </w:rPr>
        <w:t>Обзорная схема границ объекта</w:t>
      </w:r>
    </w:p>
    <w:p w:rsidR="00374607" w:rsidRDefault="00F72B05">
      <w:pPr>
        <w:rPr>
          <w:lang w:val="ru-RU"/>
        </w:rPr>
      </w:pPr>
      <w:r>
        <w:rPr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75pt;height:501.75pt">
            <v:imagedata r:id="rId8" o:title="Петров Угол_Обзорная схема_50000"/>
          </v:shape>
        </w:pict>
      </w:r>
    </w:p>
    <w:p w:rsidR="00237C31" w:rsidRPr="00BB1DD4" w:rsidRDefault="00237C31" w:rsidP="00237C31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1 : </w:t>
      </w:r>
      <w:bookmarkStart w:id="1" w:name="масштаб"/>
      <w:r>
        <w:rPr>
          <w:rFonts w:eastAsia="Times New Roman" w:cs="Times New Roman"/>
          <w:bCs/>
          <w:szCs w:val="24"/>
          <w:lang w:val="ru-RU"/>
        </w:rPr>
        <w:t>50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  <w:bookmarkEnd w:id="1"/>
    </w:p>
    <w:p w:rsidR="00237C31" w:rsidRPr="0017693B" w:rsidRDefault="00237C31" w:rsidP="00237C3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A7686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37C31" w:rsidRPr="00051C8B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455C78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0" allowOverlap="1" wp14:anchorId="7171E2F9" wp14:editId="391D6D0F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179" name="Прямая соединительная линия 17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948984" id="Прямая соединительная линия 179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OwU0mjpAQAAgg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A7686">
        <w:rPr>
          <w:rFonts w:eastAsia="Times New Roman" w:cs="Times New Roman"/>
          <w:lang w:val="ru-RU"/>
        </w:rPr>
        <w:tab/>
        <w:t>– граница объекта</w:t>
      </w:r>
    </w:p>
    <w:p w:rsidR="00237C31" w:rsidRPr="00051C8B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051C8B"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EDA301" wp14:editId="0F932CF1">
                <wp:simplePos x="0" y="0"/>
                <wp:positionH relativeFrom="margin">
                  <wp:posOffset>0</wp:posOffset>
                </wp:positionH>
                <wp:positionV relativeFrom="paragraph">
                  <wp:posOffset>114300</wp:posOffset>
                </wp:positionV>
                <wp:extent cx="467995" cy="635"/>
                <wp:effectExtent l="0" t="0" r="27305" b="37465"/>
                <wp:wrapNone/>
                <wp:docPr id="98" name="Прямая соединительная линия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4D86F2" id="Прямая соединительная линия 98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0,9pt" to="36.8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051C8B">
        <w:rPr>
          <w:rFonts w:eastAsia="Times New Roman" w:cs="Times New Roman"/>
          <w:lang w:val="ru-RU"/>
        </w:rPr>
        <w:tab/>
      </w:r>
      <w:r w:rsidRPr="00D963AD">
        <w:rPr>
          <w:rFonts w:eastAsia="Times New Roman" w:cs="Times New Roman"/>
          <w:lang w:val="ru-RU"/>
        </w:rPr>
        <w:t>– граница муниципального района</w:t>
      </w:r>
      <w:r w:rsidRPr="00051C8B">
        <w:rPr>
          <w:rFonts w:eastAsia="Times New Roman" w:cs="Times New Roman"/>
          <w:lang w:val="ru-RU"/>
        </w:rPr>
        <w:tab/>
      </w:r>
    </w:p>
    <w:p w:rsidR="00237C31" w:rsidRPr="00051C8B" w:rsidRDefault="00237C31" w:rsidP="00237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2FC948" wp14:editId="70499DAE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18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65FF41"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E2746E">
        <w:rPr>
          <w:rFonts w:eastAsia="Calibri" w:cs="Times New Roman"/>
          <w:sz w:val="18"/>
          <w:szCs w:val="18"/>
          <w:lang w:val="ru-RU" w:eastAsia="ru-RU"/>
        </w:rPr>
        <w:tab/>
      </w:r>
      <w:r w:rsidRPr="00E2746E">
        <w:rPr>
          <w:rFonts w:eastAsia="Calibri" w:cs="Times New Roman"/>
          <w:lang w:val="ru-RU" w:eastAsia="ru-RU"/>
        </w:rPr>
        <w:t>– граница сельского поселения</w:t>
      </w:r>
    </w:p>
    <w:p w:rsidR="00237C31" w:rsidRDefault="00237C31" w:rsidP="00237C31">
      <w:pPr>
        <w:ind w:left="1418" w:hanging="1418"/>
        <w:rPr>
          <w:rFonts w:eastAsia="Calibri" w:cs="Times New Roman"/>
          <w:lang w:val="ru-RU" w:eastAsia="ru-RU"/>
        </w:rPr>
      </w:pPr>
      <w:r w:rsidRPr="00051C8B"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3303D6" wp14:editId="67270AAC">
                <wp:simplePos x="0" y="0"/>
                <wp:positionH relativeFrom="column">
                  <wp:posOffset>1270</wp:posOffset>
                </wp:positionH>
                <wp:positionV relativeFrom="paragraph">
                  <wp:posOffset>112395</wp:posOffset>
                </wp:positionV>
                <wp:extent cx="467995" cy="635"/>
                <wp:effectExtent l="10795" t="17145" r="16510" b="10795"/>
                <wp:wrapNone/>
                <wp:docPr id="187" name="Прямая соединительная линия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317185" id="Прямая соединительная линия 187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85pt" to="36.9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" strokecolor="#7f7f7f" strokeweight="1.5pt">
                <v:stroke dashstyle="longDashDotDot"/>
              </v:line>
            </w:pict>
          </mc:Fallback>
        </mc:AlternateContent>
      </w:r>
      <w:r w:rsidRPr="00051C8B">
        <w:rPr>
          <w:rFonts w:eastAsia="Calibri" w:cs="Times New Roman"/>
          <w:lang w:val="ru-RU" w:eastAsia="ru-RU"/>
        </w:rPr>
        <w:tab/>
        <w:t>– граница населенного пункта</w:t>
      </w:r>
      <w:r>
        <w:rPr>
          <w:rFonts w:eastAsia="Calibri" w:cs="Times New Roman"/>
          <w:lang w:val="ru-RU" w:eastAsia="ru-RU"/>
        </w:rPr>
        <w:t>.</w:t>
      </w:r>
    </w:p>
    <w:p w:rsidR="000725C0" w:rsidRPr="00374607" w:rsidRDefault="00374607" w:rsidP="00237C31">
      <w:pPr>
        <w:rPr>
          <w:lang w:val="ru-RU"/>
        </w:rPr>
      </w:pPr>
      <w:r w:rsidRPr="00374607">
        <w:rPr>
          <w:lang w:val="ru-RU"/>
        </w:rPr>
        <w:br w:type="page"/>
      </w:r>
    </w:p>
    <w:p w:rsidR="000725C0" w:rsidRPr="00374607" w:rsidRDefault="00374607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0725C0" w:rsidRPr="00374607" w:rsidRDefault="00374607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0725C0" w:rsidRDefault="00374607">
      <w:pPr>
        <w:jc w:val="center"/>
      </w:pPr>
      <w:r>
        <w:t>Лист 1</w:t>
      </w:r>
    </w:p>
    <w:p w:rsidR="00C9062A" w:rsidRDefault="00F72B05">
      <w:pPr>
        <w:jc w:val="center"/>
      </w:pPr>
      <w:r>
        <w:pict>
          <v:shape id="_x0000_i1026" type="#_x0000_t75" style="width:510.75pt;height:501.75pt">
            <v:imagedata r:id="rId9" o:title="Петров Угол_Лист1_5000"/>
          </v:shape>
        </w:pict>
      </w:r>
    </w:p>
    <w:p w:rsidR="00237C31" w:rsidRPr="00C84444" w:rsidRDefault="00237C31" w:rsidP="00237C31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237C31" w:rsidRPr="003F5865" w:rsidRDefault="00237C31" w:rsidP="00237C3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37C31" w:rsidRPr="003F5865" w:rsidRDefault="00237C31" w:rsidP="00237C31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3F5865">
        <w:rPr>
          <w:rFonts w:eastAsia="Times New Roman" w:cs="Times New Roman"/>
          <w:sz w:val="18"/>
          <w:szCs w:val="18"/>
          <w:lang w:val="ru-RU"/>
        </w:rPr>
        <w:t>1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0" allowOverlap="1" wp14:anchorId="24231360" wp14:editId="70AB0E0F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16" name="Прямая соединительная линия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F46F06" id="Прямая соединительная линия 16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473A86" wp14:editId="609D283B">
                <wp:simplePos x="0" y="0"/>
                <wp:positionH relativeFrom="margin">
                  <wp:posOffset>-3175</wp:posOffset>
                </wp:positionH>
                <wp:positionV relativeFrom="paragraph">
                  <wp:posOffset>97155</wp:posOffset>
                </wp:positionV>
                <wp:extent cx="467995" cy="635"/>
                <wp:effectExtent l="12065" t="10160" r="15240" b="17780"/>
                <wp:wrapNone/>
                <wp:docPr id="19" name="Прямая соединительная 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42B8EE" id="Прямая соединительная линия 19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.25pt,7.65pt" to="36.6pt,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муниципального района</w:t>
      </w:r>
    </w:p>
    <w:p w:rsidR="00237C31" w:rsidRPr="003F5865" w:rsidRDefault="00237C31" w:rsidP="00237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3F5865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81D3B86" wp14:editId="64814038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20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83B544" id="Прямая соединительная линия 2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" strokecolor="#a52be9" strokeweight=".53mm">
                <w10:wrap anchorx="margin"/>
              </v:line>
            </w:pict>
          </mc:Fallback>
        </mc:AlternateContent>
      </w:r>
      <w:r w:rsidRPr="003F5865">
        <w:rPr>
          <w:rFonts w:eastAsia="Calibri" w:cs="Times New Roman"/>
          <w:sz w:val="18"/>
          <w:szCs w:val="18"/>
          <w:lang w:val="ru-RU" w:eastAsia="ru-RU"/>
        </w:rPr>
        <w:tab/>
      </w:r>
      <w:r w:rsidRPr="003F5865">
        <w:rPr>
          <w:rFonts w:eastAsia="Calibri" w:cs="Times New Roman"/>
          <w:lang w:val="ru-RU" w:eastAsia="ru-RU"/>
        </w:rPr>
        <w:t>– граница сельского поселения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664384" behindDoc="0" locked="0" layoutInCell="0" allowOverlap="1" wp14:anchorId="4D899B8E" wp14:editId="3321700D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2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6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6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Pr="00237C31" w:rsidRDefault="00237C31" w:rsidP="00237C31">
      <w:pPr>
        <w:spacing w:after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  <w:r w:rsidR="00C9062A" w:rsidRPr="00237C31"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Default="00C9062A" w:rsidP="00C9062A">
      <w:pPr>
        <w:jc w:val="center"/>
      </w:pPr>
      <w:r>
        <w:t>Лист 2</w:t>
      </w:r>
    </w:p>
    <w:p w:rsidR="00C9062A" w:rsidRDefault="00F72B05">
      <w:pPr>
        <w:jc w:val="center"/>
      </w:pPr>
      <w:r>
        <w:pict>
          <v:shape id="_x0000_i1027" type="#_x0000_t75" style="width:510.75pt;height:501.75pt">
            <v:imagedata r:id="rId11" o:title="Петров Угол_Лист2_5000"/>
          </v:shape>
        </w:pict>
      </w:r>
    </w:p>
    <w:p w:rsidR="00237C31" w:rsidRPr="00C84444" w:rsidRDefault="00237C31" w:rsidP="00237C31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237C31" w:rsidRPr="003F5865" w:rsidRDefault="00237C31" w:rsidP="00237C3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37C31" w:rsidRPr="003F5865" w:rsidRDefault="00237C31" w:rsidP="00237C31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24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0528" behindDoc="0" locked="0" layoutInCell="0" allowOverlap="1" wp14:anchorId="2CF80FB5" wp14:editId="437F6E17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24" name="Прямая соединительная линия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159962" id="Прямая соединительная линия 24" o:spid="_x0000_s1026" style="position:absolute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GOjD+b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AAF524F" wp14:editId="02F54E09">
                <wp:simplePos x="0" y="0"/>
                <wp:positionH relativeFrom="margin">
                  <wp:posOffset>-3175</wp:posOffset>
                </wp:positionH>
                <wp:positionV relativeFrom="paragraph">
                  <wp:posOffset>97155</wp:posOffset>
                </wp:positionV>
                <wp:extent cx="467995" cy="635"/>
                <wp:effectExtent l="12065" t="10160" r="15240" b="17780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FF7575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7769A" id="Прямая соединительная линия 25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.25pt,7.65pt" to="36.6pt,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" strokecolor="#ff7575" strokeweight="1.5pt">
                <v:stroke dashstyle="dashDot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муниципального района</w:t>
      </w:r>
    </w:p>
    <w:p w:rsidR="00237C31" w:rsidRPr="003F5865" w:rsidRDefault="00237C31" w:rsidP="00237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3F5865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7BF5EA1" wp14:editId="239DF22D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26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20FB57" id="Прямая соединительная линия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" strokecolor="#a52be9" strokeweight=".53mm">
                <w10:wrap anchorx="margin"/>
              </v:line>
            </w:pict>
          </mc:Fallback>
        </mc:AlternateContent>
      </w:r>
      <w:r w:rsidRPr="003F5865">
        <w:rPr>
          <w:rFonts w:eastAsia="Calibri" w:cs="Times New Roman"/>
          <w:sz w:val="18"/>
          <w:szCs w:val="18"/>
          <w:lang w:val="ru-RU" w:eastAsia="ru-RU"/>
        </w:rPr>
        <w:tab/>
      </w:r>
      <w:r w:rsidRPr="003F5865">
        <w:rPr>
          <w:rFonts w:eastAsia="Calibri" w:cs="Times New Roman"/>
          <w:lang w:val="ru-RU" w:eastAsia="ru-RU"/>
        </w:rPr>
        <w:t>– граница сельского поселения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669504" behindDoc="0" locked="0" layoutInCell="0" allowOverlap="1" wp14:anchorId="7D606EDA" wp14:editId="77899E79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2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08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8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30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C9062A" w:rsidRPr="00237C31" w:rsidRDefault="00237C31" w:rsidP="00237C31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Pr="00237C31" w:rsidRDefault="00C9062A">
      <w:pPr>
        <w:rPr>
          <w:lang w:val="ru-RU"/>
        </w:rPr>
      </w:pPr>
      <w:r w:rsidRPr="00237C31"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P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3</w:t>
      </w:r>
    </w:p>
    <w:p w:rsidR="00C9062A" w:rsidRDefault="00F72B05">
      <w:pPr>
        <w:jc w:val="center"/>
      </w:pPr>
      <w:r>
        <w:pict>
          <v:shape id="_x0000_i1028" type="#_x0000_t75" style="width:510.75pt;height:501.75pt">
            <v:imagedata r:id="rId12" o:title="Петров Угол_Лист3_5000"/>
          </v:shape>
        </w:pict>
      </w:r>
    </w:p>
    <w:p w:rsidR="00237C31" w:rsidRPr="00C84444" w:rsidRDefault="00237C31" w:rsidP="00237C31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237C31" w:rsidRPr="003F5865" w:rsidRDefault="00237C31" w:rsidP="00237C3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37C31" w:rsidRPr="003F5865" w:rsidRDefault="00237C31" w:rsidP="00237C31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69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5648" behindDoc="0" locked="0" layoutInCell="0" allowOverlap="1" wp14:anchorId="05317957" wp14:editId="5608AC63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29" name="Прямая соединительная линия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9E89D0" id="Прямая соединительная линия 29" o:spid="_x0000_s1026" style="position:absolute;z-index:251675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HQFCqv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237C31" w:rsidRPr="003F5865" w:rsidRDefault="00237C31" w:rsidP="00237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3F5865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5CA2B22" wp14:editId="57E570AC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1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4997AA" id="Прямая соединительная линия 2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" strokecolor="#a52be9" strokeweight=".53mm">
                <w10:wrap anchorx="margin"/>
              </v:line>
            </w:pict>
          </mc:Fallback>
        </mc:AlternateContent>
      </w:r>
      <w:r w:rsidRPr="003F5865">
        <w:rPr>
          <w:rFonts w:eastAsia="Calibri" w:cs="Times New Roman"/>
          <w:sz w:val="18"/>
          <w:szCs w:val="18"/>
          <w:lang w:val="ru-RU" w:eastAsia="ru-RU"/>
        </w:rPr>
        <w:tab/>
      </w:r>
      <w:r w:rsidRPr="003F5865">
        <w:rPr>
          <w:rFonts w:eastAsia="Calibri" w:cs="Times New Roman"/>
          <w:lang w:val="ru-RU" w:eastAsia="ru-RU"/>
        </w:rPr>
        <w:t>– граница сельского поселения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674624" behindDoc="0" locked="0" layoutInCell="0" allowOverlap="1" wp14:anchorId="18204E9A" wp14:editId="2A7434CD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3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08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8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30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C9062A" w:rsidRPr="006B5BFE" w:rsidRDefault="00237C31" w:rsidP="00237C31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Pr="006B5BFE" w:rsidRDefault="00C9062A">
      <w:pPr>
        <w:rPr>
          <w:lang w:val="ru-RU"/>
        </w:rPr>
      </w:pPr>
      <w:r w:rsidRPr="006B5BFE"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P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4</w:t>
      </w:r>
    </w:p>
    <w:p w:rsidR="00C9062A" w:rsidRDefault="00F72B05">
      <w:pPr>
        <w:jc w:val="center"/>
      </w:pPr>
      <w:r>
        <w:pict>
          <v:shape id="_x0000_i1029" type="#_x0000_t75" style="width:510.75pt;height:501.75pt">
            <v:imagedata r:id="rId13" o:title="Петров Угол_Лист4_5000"/>
          </v:shape>
        </w:pict>
      </w:r>
    </w:p>
    <w:p w:rsidR="00237C31" w:rsidRPr="00C84444" w:rsidRDefault="00237C31" w:rsidP="00237C31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237C31" w:rsidRPr="003F5865" w:rsidRDefault="00237C31" w:rsidP="00237C31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37C31" w:rsidRPr="003F5865" w:rsidRDefault="00237C31" w:rsidP="00237C31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92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9744" behindDoc="0" locked="0" layoutInCell="0" allowOverlap="1" wp14:anchorId="41828F8D" wp14:editId="48C9E718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5" name="Прямая соединительная линия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029E9C" id="Прямая соединительная линия 35" o:spid="_x0000_s1026" style="position:absolute;z-index:2516797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B13+fT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237C31" w:rsidRPr="003F5865" w:rsidRDefault="00237C31" w:rsidP="00237C31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3F5865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4B35984" wp14:editId="6F7DCF9A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7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63F1ED" id="Прямая соединительная линия 2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3F5865">
        <w:rPr>
          <w:rFonts w:eastAsia="Calibri" w:cs="Times New Roman"/>
          <w:sz w:val="18"/>
          <w:szCs w:val="18"/>
          <w:lang w:val="ru-RU" w:eastAsia="ru-RU"/>
        </w:rPr>
        <w:tab/>
      </w:r>
      <w:r w:rsidRPr="003F5865">
        <w:rPr>
          <w:rFonts w:eastAsia="Calibri" w:cs="Times New Roman"/>
          <w:lang w:val="ru-RU" w:eastAsia="ru-RU"/>
        </w:rPr>
        <w:t>– граница сельского поселения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678720" behindDoc="0" locked="0" layoutInCell="0" allowOverlap="1" wp14:anchorId="48923F0E" wp14:editId="2D89DC85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3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6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6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37C31" w:rsidRPr="003F5865" w:rsidRDefault="00237C31" w:rsidP="00237C31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Pr="00237C31" w:rsidRDefault="00237C31" w:rsidP="00237C31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(2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Pr="00237C31" w:rsidRDefault="00C9062A">
      <w:pPr>
        <w:rPr>
          <w:lang w:val="ru-RU"/>
        </w:rPr>
      </w:pPr>
      <w:r w:rsidRPr="00237C31"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P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5</w:t>
      </w:r>
    </w:p>
    <w:p w:rsidR="00C9062A" w:rsidRDefault="00F72B05">
      <w:pPr>
        <w:jc w:val="center"/>
      </w:pPr>
      <w:r>
        <w:pict>
          <v:shape id="_x0000_i1030" type="#_x0000_t75" style="width:510.75pt;height:501.75pt">
            <v:imagedata r:id="rId14" o:title="Петров Угол_Лист5_5000"/>
          </v:shape>
        </w:pict>
      </w:r>
    </w:p>
    <w:p w:rsidR="00410569" w:rsidRPr="00C84444" w:rsidRDefault="00410569" w:rsidP="00410569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410569" w:rsidRPr="003F5865" w:rsidRDefault="00410569" w:rsidP="00410569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410569" w:rsidRPr="003F5865" w:rsidRDefault="00410569" w:rsidP="00410569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3F5865">
        <w:rPr>
          <w:rFonts w:eastAsia="Times New Roman" w:cs="Times New Roman"/>
          <w:sz w:val="18"/>
          <w:szCs w:val="18"/>
          <w:lang w:val="ru-RU"/>
        </w:rPr>
        <w:t>1</w:t>
      </w:r>
      <w:r>
        <w:rPr>
          <w:rFonts w:eastAsia="Times New Roman" w:cs="Times New Roman"/>
          <w:sz w:val="18"/>
          <w:szCs w:val="18"/>
          <w:lang w:val="ru-RU"/>
        </w:rPr>
        <w:t>16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4864" behindDoc="0" locked="0" layoutInCell="0" allowOverlap="1" wp14:anchorId="0D5A51EA" wp14:editId="5D05350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40" name="Прямая соединительная линия 4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1AF0AE" id="Прямая соединительная линия 40" o:spid="_x0000_s1026" style="position:absolute;z-index:2516848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Lwh4bz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410569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3F5865">
        <w:rPr>
          <w:rFonts w:eastAsia="Times New Roman" w:cs="Times New Roman"/>
          <w:lang w:val="ru-RU"/>
        </w:rPr>
        <w:tab/>
      </w:r>
      <w:r w:rsidRPr="003F5865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BCF4DA4" wp14:editId="4AE26418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4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445FA7" id="Прямая соединительная линия 2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" strokecolor="#a52be9" strokeweight=".53mm">
                <w10:wrap anchorx="margin"/>
              </v:line>
            </w:pict>
          </mc:Fallback>
        </mc:AlternateContent>
      </w:r>
      <w:r w:rsidRPr="003F5865">
        <w:rPr>
          <w:rFonts w:eastAsia="Calibri" w:cs="Times New Roman"/>
          <w:lang w:val="ru-RU" w:eastAsia="ru-RU"/>
        </w:rPr>
        <w:t>– граница сельского поселения</w:t>
      </w:r>
    </w:p>
    <w:p w:rsidR="00410569" w:rsidRPr="003F5865" w:rsidRDefault="00410569" w:rsidP="00410569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5888" behindDoc="0" locked="0" layoutInCell="1" allowOverlap="1" wp14:anchorId="6A26CC8D" wp14:editId="6D822346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605F79" id="Прямая соединительная линия 2" o:spid="_x0000_s1026" style="position:absolute;z-index:25168588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682816" behindDoc="0" locked="0" layoutInCell="0" allowOverlap="1" wp14:anchorId="34901D68" wp14:editId="17C4E4B1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4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40801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28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Pr="00410569" w:rsidRDefault="00410569" w:rsidP="00410569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15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Pr="00410569" w:rsidRDefault="00C9062A">
      <w:pPr>
        <w:rPr>
          <w:lang w:val="ru-RU"/>
        </w:rPr>
      </w:pPr>
      <w:r w:rsidRPr="00410569"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P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6</w:t>
      </w:r>
    </w:p>
    <w:p w:rsidR="00C9062A" w:rsidRDefault="00F72B05">
      <w:pPr>
        <w:jc w:val="center"/>
      </w:pPr>
      <w:r>
        <w:pict>
          <v:shape id="_x0000_i1031" type="#_x0000_t75" style="width:510.75pt;height:501.75pt">
            <v:imagedata r:id="rId15" o:title="Петров Угол_Лист6_5000"/>
          </v:shape>
        </w:pict>
      </w:r>
    </w:p>
    <w:p w:rsidR="00410569" w:rsidRPr="00C84444" w:rsidRDefault="00410569" w:rsidP="00410569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410569" w:rsidRPr="003F5865" w:rsidRDefault="00410569" w:rsidP="00410569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410569" w:rsidRPr="003F5865" w:rsidRDefault="00410569" w:rsidP="00410569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3F5865">
        <w:rPr>
          <w:rFonts w:eastAsia="Times New Roman" w:cs="Times New Roman"/>
          <w:sz w:val="18"/>
          <w:szCs w:val="18"/>
          <w:lang w:val="ru-RU"/>
        </w:rPr>
        <w:t>1</w:t>
      </w:r>
      <w:r>
        <w:rPr>
          <w:rFonts w:eastAsia="Times New Roman" w:cs="Times New Roman"/>
          <w:sz w:val="18"/>
          <w:szCs w:val="18"/>
          <w:lang w:val="ru-RU"/>
        </w:rPr>
        <w:t>62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8960" behindDoc="0" locked="0" layoutInCell="0" allowOverlap="1" wp14:anchorId="726213B1" wp14:editId="379A6782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52" name="Прямая соединительная линия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582A1E" id="Прямая соединительная линия 52" o:spid="_x0000_s1026" style="position:absolute;z-index:25168896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NQwG23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410569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3F5865">
        <w:rPr>
          <w:rFonts w:eastAsia="Times New Roman" w:cs="Times New Roman"/>
          <w:lang w:val="ru-RU"/>
        </w:rPr>
        <w:tab/>
      </w:r>
      <w:r w:rsidRPr="003F5865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981C9F5" wp14:editId="432D8CC7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53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A8FCF0" id="Прямая соединительная линия 2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3F5865">
        <w:rPr>
          <w:rFonts w:eastAsia="Calibri" w:cs="Times New Roman"/>
          <w:lang w:val="ru-RU" w:eastAsia="ru-RU"/>
        </w:rPr>
        <w:t>– граница сельского поселения</w:t>
      </w:r>
    </w:p>
    <w:p w:rsidR="00410569" w:rsidRPr="003F5865" w:rsidRDefault="00410569" w:rsidP="00410569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1008" behindDoc="0" locked="0" layoutInCell="1" allowOverlap="1" wp14:anchorId="457E80CA" wp14:editId="211F9EB3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54" name="Прямая соединительная линия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F16F12" id="Прямая соединительная линия 54" o:spid="_x0000_s1026" style="position:absolute;z-index:2516910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687936" behindDoc="0" locked="0" layoutInCell="0" allowOverlap="1" wp14:anchorId="55180048" wp14:editId="14CFC065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5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40801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20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Pr="00410569" w:rsidRDefault="00410569" w:rsidP="00410569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Pr="00410569" w:rsidRDefault="00C9062A">
      <w:pPr>
        <w:rPr>
          <w:lang w:val="ru-RU"/>
        </w:rPr>
      </w:pPr>
      <w:r w:rsidRPr="00410569"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7</w:t>
      </w:r>
    </w:p>
    <w:p w:rsidR="00C9062A" w:rsidRDefault="00F72B05" w:rsidP="00C9062A">
      <w:pPr>
        <w:jc w:val="center"/>
        <w:rPr>
          <w:lang w:val="ru-RU"/>
        </w:rPr>
      </w:pPr>
      <w:r>
        <w:rPr>
          <w:lang w:val="ru-RU"/>
        </w:rPr>
        <w:pict>
          <v:shape id="_x0000_i1032" type="#_x0000_t75" style="width:510.75pt;height:501.75pt">
            <v:imagedata r:id="rId16" o:title="Петров Угол_Лист7_5000"/>
          </v:shape>
        </w:pict>
      </w:r>
    </w:p>
    <w:p w:rsidR="00410569" w:rsidRPr="00C84444" w:rsidRDefault="00410569" w:rsidP="00410569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410569" w:rsidRPr="003F5865" w:rsidRDefault="00410569" w:rsidP="00410569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410569" w:rsidRPr="003F5865" w:rsidRDefault="00410569" w:rsidP="00410569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193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4080" behindDoc="0" locked="0" layoutInCell="0" allowOverlap="1" wp14:anchorId="42A7CAEF" wp14:editId="3A2116B4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56" name="Прямая соединительная линия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AF5E55" id="Прямая соединительная линия 56" o:spid="_x0000_s1026" style="position:absolute;z-index:25169408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GLHqwT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410569" w:rsidRPr="00051C8B" w:rsidRDefault="00410569" w:rsidP="00410569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051C8B">
        <w:rPr>
          <w:rFonts w:eastAsia="Calibri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270D61A" wp14:editId="5DD26DB3">
                <wp:simplePos x="0" y="0"/>
                <wp:positionH relativeFrom="column">
                  <wp:posOffset>1270</wp:posOffset>
                </wp:positionH>
                <wp:positionV relativeFrom="paragraph">
                  <wp:posOffset>112395</wp:posOffset>
                </wp:positionV>
                <wp:extent cx="467995" cy="635"/>
                <wp:effectExtent l="10795" t="17145" r="16510" b="10795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8F8586" id="Прямая соединительная линия 21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85pt" to="36.9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" strokecolor="#7f7f7f" strokeweight="1.5pt">
                <v:stroke dashstyle="longDashDotDot"/>
              </v:line>
            </w:pict>
          </mc:Fallback>
        </mc:AlternateContent>
      </w:r>
      <w:r w:rsidRPr="00051C8B">
        <w:rPr>
          <w:rFonts w:eastAsia="Calibri" w:cs="Times New Roman"/>
          <w:lang w:val="ru-RU" w:eastAsia="ru-RU"/>
        </w:rPr>
        <w:tab/>
        <w:t>– граница населенного пункта</w:t>
      </w:r>
    </w:p>
    <w:p w:rsidR="00410569" w:rsidRPr="003F5865" w:rsidRDefault="00410569" w:rsidP="00410569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5104" behindDoc="0" locked="0" layoutInCell="1" allowOverlap="1" wp14:anchorId="6CC74617" wp14:editId="33D8C6EF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63AB50" id="Прямая соединительная линия 22" o:spid="_x0000_s1026" style="position:absolute;z-index:2516951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693056" behindDoc="0" locked="0" layoutInCell="0" allowOverlap="1" wp14:anchorId="1E548BEE" wp14:editId="2C88D96B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59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40801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142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Default="00410569" w:rsidP="00410569">
      <w:pPr>
        <w:rPr>
          <w:lang w:val="ru-RU"/>
        </w:rPr>
      </w:pP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Default="00C9062A">
      <w:pPr>
        <w:rPr>
          <w:lang w:val="ru-RU"/>
        </w:rPr>
      </w:pPr>
      <w:r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8</w:t>
      </w:r>
    </w:p>
    <w:p w:rsidR="00C9062A" w:rsidRDefault="00F72B05" w:rsidP="00C9062A">
      <w:pPr>
        <w:jc w:val="center"/>
        <w:rPr>
          <w:lang w:val="ru-RU"/>
        </w:rPr>
      </w:pPr>
      <w:r>
        <w:rPr>
          <w:lang w:val="ru-RU"/>
        </w:rPr>
        <w:pict>
          <v:shape id="_x0000_i1033" type="#_x0000_t75" style="width:510.75pt;height:501.75pt">
            <v:imagedata r:id="rId17" o:title="Петров Угол_Лист8_5000"/>
          </v:shape>
        </w:pict>
      </w:r>
    </w:p>
    <w:p w:rsidR="00410569" w:rsidRPr="00C84444" w:rsidRDefault="00410569" w:rsidP="00410569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410569" w:rsidRPr="003F5865" w:rsidRDefault="00410569" w:rsidP="00410569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410569" w:rsidRPr="003F5865" w:rsidRDefault="00410569" w:rsidP="00410569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299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9200" behindDoc="0" locked="0" layoutInCell="0" allowOverlap="1" wp14:anchorId="33ED756A" wp14:editId="37BE2D2A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61" name="Прямая соединительная линия 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88E48A" id="Прямая соединительная линия 61" o:spid="_x0000_s1026" style="position:absolute;z-index:25169920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410569" w:rsidRPr="003F5865" w:rsidRDefault="00410569" w:rsidP="00410569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0224" behindDoc="0" locked="0" layoutInCell="1" allowOverlap="1" wp14:anchorId="15D76CF1" wp14:editId="047B1460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63" name="Прямая соединительная линия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D634AA" id="Прямая соединительная линия 63" o:spid="_x0000_s1026" style="position:absolute;z-index:2517002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698176" behindDoc="0" locked="0" layoutInCell="0" allowOverlap="1" wp14:anchorId="00C94A8C" wp14:editId="453D7BA8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6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40801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32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Pr="00410569" w:rsidRDefault="00410569" w:rsidP="00410569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Pr="00410569" w:rsidRDefault="00C9062A">
      <w:pPr>
        <w:rPr>
          <w:lang w:val="ru-RU"/>
        </w:rPr>
      </w:pPr>
      <w:r w:rsidRPr="00410569"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9</w:t>
      </w:r>
    </w:p>
    <w:p w:rsidR="00C9062A" w:rsidRDefault="00F72B05" w:rsidP="00C9062A">
      <w:pPr>
        <w:jc w:val="center"/>
        <w:rPr>
          <w:lang w:val="ru-RU"/>
        </w:rPr>
      </w:pPr>
      <w:r>
        <w:rPr>
          <w:lang w:val="ru-RU"/>
        </w:rPr>
        <w:pict>
          <v:shape id="_x0000_i1034" type="#_x0000_t75" style="width:510.75pt;height:501.75pt">
            <v:imagedata r:id="rId18" o:title="Петров Угол_Лист9_5000"/>
          </v:shape>
        </w:pict>
      </w:r>
    </w:p>
    <w:p w:rsidR="00410569" w:rsidRPr="00C84444" w:rsidRDefault="00410569" w:rsidP="00410569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410569" w:rsidRPr="003F5865" w:rsidRDefault="00410569" w:rsidP="00410569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410569" w:rsidRPr="003F5865" w:rsidRDefault="00410569" w:rsidP="00410569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307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0" allowOverlap="1" wp14:anchorId="3B0DB388" wp14:editId="17AD2DA5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68" name="Прямая соединительная линия 6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E2A790" id="Прямая соединительная линия 68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410569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3F5865">
        <w:rPr>
          <w:rFonts w:eastAsia="Times New Roman" w:cs="Times New Roman"/>
          <w:lang w:val="ru-RU"/>
        </w:rPr>
        <w:tab/>
      </w:r>
      <w:r w:rsidRPr="003F5865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9BCC01F" wp14:editId="09235369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69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28E3BD" id="Прямая соединительная линия 2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" strokecolor="#a52be9" strokeweight=".53mm">
                <w10:wrap anchorx="margin"/>
              </v:line>
            </w:pict>
          </mc:Fallback>
        </mc:AlternateContent>
      </w:r>
      <w:r w:rsidRPr="003F5865">
        <w:rPr>
          <w:rFonts w:eastAsia="Calibri" w:cs="Times New Roman"/>
          <w:lang w:val="ru-RU" w:eastAsia="ru-RU"/>
        </w:rPr>
        <w:t>– граница сельского поселения</w:t>
      </w:r>
    </w:p>
    <w:p w:rsidR="00410569" w:rsidRPr="003F5865" w:rsidRDefault="00410569" w:rsidP="00410569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5344" behindDoc="0" locked="0" layoutInCell="1" allowOverlap="1" wp14:anchorId="2B439712" wp14:editId="5B0762A8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8C7BD7" id="Прямая соединительная линия 70" o:spid="_x0000_s1026" style="position:absolute;z-index:2517053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702272" behindDoc="0" locked="0" layoutInCell="0" allowOverlap="1" wp14:anchorId="4560AE0F" wp14:editId="290245ED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7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40801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20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Default="00410569" w:rsidP="00410569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 xml:space="preserve">   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Default="00C9062A">
      <w:pPr>
        <w:rPr>
          <w:lang w:val="ru-RU"/>
        </w:rPr>
      </w:pPr>
      <w:r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10</w:t>
      </w:r>
    </w:p>
    <w:p w:rsidR="00C9062A" w:rsidRDefault="00F72B05" w:rsidP="00C9062A">
      <w:pPr>
        <w:jc w:val="center"/>
        <w:rPr>
          <w:lang w:val="ru-RU"/>
        </w:rPr>
      </w:pPr>
      <w:r>
        <w:rPr>
          <w:lang w:val="ru-RU"/>
        </w:rPr>
        <w:pict>
          <v:shape id="_x0000_i1035" type="#_x0000_t75" style="width:510.75pt;height:501.75pt">
            <v:imagedata r:id="rId19" o:title="Петров Угол_Лист10_5000"/>
          </v:shape>
        </w:pict>
      </w:r>
    </w:p>
    <w:p w:rsidR="00410569" w:rsidRPr="00C84444" w:rsidRDefault="00410569" w:rsidP="00410569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410569" w:rsidRPr="003F5865" w:rsidRDefault="00410569" w:rsidP="00410569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410569" w:rsidRPr="003F5865" w:rsidRDefault="00410569" w:rsidP="00410569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324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0" allowOverlap="1" wp14:anchorId="1F9C395F" wp14:editId="4751BD0A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73" name="Прямая соединительная линия 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99A91E" id="Прямая соединительная линия 73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D5d+ov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410569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3F5865">
        <w:rPr>
          <w:rFonts w:eastAsia="Times New Roman" w:cs="Times New Roman"/>
          <w:lang w:val="ru-RU"/>
        </w:rPr>
        <w:tab/>
      </w:r>
      <w:r w:rsidRPr="003F5865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5CE0612" wp14:editId="6BCBA76B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74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A52BE9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B7F0C3" id="Прямая соединительная линия 2" o:spid="_x0000_s1026" style="position:absolute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" strokecolor="#a52be9" strokeweight=".53mm">
                <w10:wrap anchorx="margin"/>
              </v:line>
            </w:pict>
          </mc:Fallback>
        </mc:AlternateContent>
      </w:r>
      <w:r w:rsidRPr="003F5865">
        <w:rPr>
          <w:rFonts w:eastAsia="Calibri" w:cs="Times New Roman"/>
          <w:lang w:val="ru-RU" w:eastAsia="ru-RU"/>
        </w:rPr>
        <w:t>– граница сельского поселения</w:t>
      </w:r>
    </w:p>
    <w:p w:rsidR="00410569" w:rsidRPr="003F5865" w:rsidRDefault="00410569" w:rsidP="00410569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0464" behindDoc="0" locked="0" layoutInCell="1" allowOverlap="1" wp14:anchorId="7EE2ADA0" wp14:editId="592BD9C5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75" name="Прямая соединительная линия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14422D" id="Прямая соединительная линия 75" o:spid="_x0000_s1026" style="position:absolute;z-index:2517104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707392" behindDoc="0" locked="0" layoutInCell="0" allowOverlap="1" wp14:anchorId="024E4425" wp14:editId="0F98F04C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7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40801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20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410569" w:rsidRPr="003F5865" w:rsidRDefault="00410569" w:rsidP="00410569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Default="00410569" w:rsidP="00410569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Default="00C9062A">
      <w:pPr>
        <w:rPr>
          <w:lang w:val="ru-RU"/>
        </w:rPr>
      </w:pPr>
      <w:r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11</w:t>
      </w:r>
    </w:p>
    <w:p w:rsidR="00C9062A" w:rsidRDefault="00F72B05" w:rsidP="00C9062A">
      <w:pPr>
        <w:jc w:val="center"/>
        <w:rPr>
          <w:lang w:val="ru-RU"/>
        </w:rPr>
      </w:pPr>
      <w:r>
        <w:rPr>
          <w:lang w:val="ru-RU"/>
        </w:rPr>
        <w:pict>
          <v:shape id="_x0000_i1036" type="#_x0000_t75" style="width:510.75pt;height:501.75pt">
            <v:imagedata r:id="rId20" o:title="Петров Угол_Лист11_5000"/>
          </v:shape>
        </w:pict>
      </w:r>
    </w:p>
    <w:p w:rsidR="00870FAF" w:rsidRPr="00C84444" w:rsidRDefault="00870FAF" w:rsidP="00870FAF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870FAF" w:rsidRPr="003F5865" w:rsidRDefault="00870FAF" w:rsidP="00870FAF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870FAF" w:rsidRPr="003F5865" w:rsidRDefault="00870FAF" w:rsidP="00870FAF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357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3536" behindDoc="0" locked="0" layoutInCell="0" allowOverlap="1" wp14:anchorId="2B5EFBD2" wp14:editId="75EF79A2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78" name="Прямая соединительная линия 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B0DCE8" id="Прямая соединительная линия 78" o:spid="_x0000_s1026" style="position:absolute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ER3l5v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870FAF" w:rsidRPr="003F5865" w:rsidRDefault="00870FAF" w:rsidP="00870FA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4560" behindDoc="0" locked="0" layoutInCell="1" allowOverlap="1" wp14:anchorId="7F1A3917" wp14:editId="2C0D2BE8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80" name="Прямая соединительная линия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373CD0" id="Прямая соединительная линия 80" o:spid="_x0000_s1026" style="position:absolute;z-index:25171456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712512" behindDoc="0" locked="0" layoutInCell="0" allowOverlap="1" wp14:anchorId="105A2333" wp14:editId="6D050CAE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8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870FAF" w:rsidRPr="003F5865" w:rsidRDefault="00870FAF" w:rsidP="00870FAF">
      <w:pPr>
        <w:tabs>
          <w:tab w:val="left" w:pos="1418"/>
          <w:tab w:val="left" w:pos="1560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40501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29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340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870FAF" w:rsidRDefault="00870FAF" w:rsidP="00870FAF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4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Default="00C9062A" w:rsidP="00C9062A">
      <w:pPr>
        <w:jc w:val="center"/>
        <w:rPr>
          <w:lang w:val="ru-RU"/>
        </w:rPr>
      </w:pPr>
    </w:p>
    <w:p w:rsidR="00C9062A" w:rsidRDefault="00C9062A">
      <w:pPr>
        <w:rPr>
          <w:lang w:val="ru-RU"/>
        </w:rPr>
      </w:pPr>
      <w:r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12</w:t>
      </w:r>
    </w:p>
    <w:p w:rsidR="00C9062A" w:rsidRDefault="00F72B05" w:rsidP="00C9062A">
      <w:pPr>
        <w:jc w:val="center"/>
        <w:rPr>
          <w:lang w:val="ru-RU"/>
        </w:rPr>
      </w:pPr>
      <w:r>
        <w:rPr>
          <w:lang w:val="ru-RU"/>
        </w:rPr>
        <w:pict>
          <v:shape id="_x0000_i1037" type="#_x0000_t75" style="width:510.75pt;height:501.75pt">
            <v:imagedata r:id="rId21" o:title="Петров Угол_Лист12_5000"/>
          </v:shape>
        </w:pict>
      </w:r>
    </w:p>
    <w:p w:rsidR="00870FAF" w:rsidRPr="00C84444" w:rsidRDefault="00870FAF" w:rsidP="00870FAF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870FAF" w:rsidRPr="003F5865" w:rsidRDefault="00870FAF" w:rsidP="00870FAF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870FAF" w:rsidRPr="003F5865" w:rsidRDefault="00870FAF" w:rsidP="00870FAF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402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7632" behindDoc="0" locked="0" layoutInCell="0" allowOverlap="1" wp14:anchorId="60899DFE" wp14:editId="1A7F0326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83" name="Прямая соединительная линия 8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9BF777" id="Прямая соединительная линия 83" o:spid="_x0000_s1026" style="position:absolute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HgOURn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870FAF" w:rsidRPr="003F5865" w:rsidRDefault="00870FAF" w:rsidP="00870FA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18656" behindDoc="0" locked="0" layoutInCell="1" allowOverlap="1" wp14:anchorId="15A89589" wp14:editId="7F7D5C3E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84" name="Прямая соединительная линия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415728" id="Прямая соединительная линия 84" o:spid="_x0000_s1026" style="position:absolute;z-index:25171865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716608" behindDoc="0" locked="0" layoutInCell="0" allowOverlap="1" wp14:anchorId="0748AE90" wp14:editId="0A5D7D7E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8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40501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409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213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C9062A" w:rsidRDefault="00870FAF" w:rsidP="00870FAF">
      <w:pPr>
        <w:rPr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17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Default="00C9062A">
      <w:pPr>
        <w:rPr>
          <w:lang w:val="ru-RU"/>
        </w:rPr>
      </w:pPr>
      <w:r>
        <w:rPr>
          <w:lang w:val="ru-RU"/>
        </w:rPr>
        <w:br w:type="page"/>
      </w:r>
    </w:p>
    <w:p w:rsidR="00C9062A" w:rsidRPr="00374607" w:rsidRDefault="00C9062A" w:rsidP="00C9062A">
      <w:pPr>
        <w:spacing w:after="0"/>
        <w:jc w:val="center"/>
        <w:rPr>
          <w:lang w:val="ru-RU"/>
        </w:rPr>
      </w:pPr>
      <w:r w:rsidRPr="00374607">
        <w:rPr>
          <w:rStyle w:val="BigStyle"/>
          <w:lang w:val="ru-RU"/>
        </w:rPr>
        <w:lastRenderedPageBreak/>
        <w:t xml:space="preserve">План границ объекта – </w:t>
      </w:r>
    </w:p>
    <w:p w:rsidR="00C9062A" w:rsidRPr="00374607" w:rsidRDefault="00C9062A" w:rsidP="00C9062A">
      <w:pPr>
        <w:spacing w:after="80"/>
        <w:jc w:val="center"/>
        <w:rPr>
          <w:lang w:val="ru-RU"/>
        </w:rPr>
      </w:pPr>
      <w:r>
        <w:rPr>
          <w:rStyle w:val="BigStyle"/>
          <w:lang w:val="ru-RU"/>
        </w:rPr>
        <w:t>п</w:t>
      </w:r>
      <w:r w:rsidRPr="00374607">
        <w:rPr>
          <w:rStyle w:val="BigStyle"/>
          <w:lang w:val="ru-RU"/>
        </w:rPr>
        <w:t xml:space="preserve">амятник природы регионального значения «Петров </w:t>
      </w:r>
      <w:r w:rsidR="00DA164C">
        <w:rPr>
          <w:rStyle w:val="BigStyle"/>
          <w:lang w:val="ru-RU"/>
        </w:rPr>
        <w:t>у</w:t>
      </w:r>
      <w:r w:rsidRPr="00374607">
        <w:rPr>
          <w:rStyle w:val="BigStyle"/>
          <w:lang w:val="ru-RU"/>
        </w:rPr>
        <w:t>гол»</w:t>
      </w:r>
    </w:p>
    <w:p w:rsidR="00C9062A" w:rsidRDefault="00C9062A" w:rsidP="00C9062A">
      <w:pPr>
        <w:jc w:val="center"/>
        <w:rPr>
          <w:lang w:val="ru-RU"/>
        </w:rPr>
      </w:pPr>
      <w:r>
        <w:t xml:space="preserve">Лист </w:t>
      </w:r>
      <w:r>
        <w:rPr>
          <w:lang w:val="ru-RU"/>
        </w:rPr>
        <w:t>13</w:t>
      </w:r>
    </w:p>
    <w:p w:rsidR="00C9062A" w:rsidRDefault="00F72B05" w:rsidP="00C9062A">
      <w:pPr>
        <w:jc w:val="center"/>
        <w:rPr>
          <w:lang w:val="ru-RU"/>
        </w:rPr>
      </w:pPr>
      <w:r>
        <w:rPr>
          <w:lang w:val="ru-RU"/>
        </w:rPr>
        <w:pict>
          <v:shape id="_x0000_i1038" type="#_x0000_t75" style="width:510.75pt;height:501.75pt">
            <v:imagedata r:id="rId22" o:title="Петров Угол_Лист13_5000"/>
          </v:shape>
        </w:pict>
      </w:r>
    </w:p>
    <w:p w:rsidR="00870FAF" w:rsidRPr="00C84444" w:rsidRDefault="00870FAF" w:rsidP="00870FAF">
      <w:pPr>
        <w:spacing w:after="12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>
        <w:rPr>
          <w:rFonts w:eastAsia="Times New Roman" w:cs="Times New Roman"/>
          <w:bCs/>
          <w:szCs w:val="24"/>
          <w:lang w:val="ru-RU"/>
        </w:rPr>
        <w:t>Масштаб 1 : 5</w:t>
      </w:r>
      <w:r w:rsidRPr="00BB1DD4">
        <w:rPr>
          <w:rFonts w:eastAsia="Times New Roman" w:cs="Times New Roman"/>
          <w:bCs/>
          <w:szCs w:val="24"/>
          <w:lang w:val="ru-RU"/>
        </w:rPr>
        <w:t xml:space="preserve"> 000</w:t>
      </w:r>
    </w:p>
    <w:p w:rsidR="00870FAF" w:rsidRPr="003F5865" w:rsidRDefault="00870FAF" w:rsidP="00870FAF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870FAF" w:rsidRPr="003F5865" w:rsidRDefault="00870FAF" w:rsidP="00870FAF">
      <w:pPr>
        <w:tabs>
          <w:tab w:val="left" w:pos="1418"/>
          <w:tab w:val="left" w:pos="1560"/>
        </w:tabs>
        <w:spacing w:after="0" w:line="240" w:lineRule="auto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sz w:val="18"/>
          <w:szCs w:val="18"/>
          <w:lang w:val="ru-RU"/>
        </w:rPr>
        <w:t>•</w:t>
      </w:r>
      <w:r w:rsidRPr="003F5865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472</w:t>
      </w:r>
      <w:r w:rsidRPr="003F5865">
        <w:rPr>
          <w:rFonts w:eastAsia="Times New Roman" w:cs="Times New Roman"/>
          <w:color w:val="FF0000"/>
          <w:lang w:val="ru-RU"/>
        </w:rPr>
        <w:t xml:space="preserve"> </w:t>
      </w:r>
      <w:r w:rsidRPr="003F5865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1728" behindDoc="0" locked="0" layoutInCell="0" allowOverlap="1" wp14:anchorId="5CCC1EF1" wp14:editId="1DCBE6C2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87" name="Прямая соединительная линия 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FF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605861" id="Прямая соединительная линия 87" o:spid="_x0000_s1026" style="position:absolute;z-index:2517217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3F5865">
        <w:rPr>
          <w:rFonts w:eastAsia="Times New Roman" w:cs="Times New Roman"/>
          <w:lang w:val="ru-RU"/>
        </w:rPr>
        <w:tab/>
        <w:t>– граница объекта</w:t>
      </w:r>
    </w:p>
    <w:p w:rsidR="00870FAF" w:rsidRPr="003F5865" w:rsidRDefault="00870FAF" w:rsidP="00870FAF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Calibri" w:cs="Times New Roman"/>
          <w:lang w:val="ru-RU" w:eastAsia="ru-RU"/>
        </w:rPr>
      </w:pPr>
      <w:r w:rsidRPr="00E2746E"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23776" behindDoc="0" locked="0" layoutInCell="1" allowOverlap="1" wp14:anchorId="326066D6" wp14:editId="3755E8B9">
                <wp:simplePos x="0" y="0"/>
                <wp:positionH relativeFrom="margin">
                  <wp:posOffset>0</wp:posOffset>
                </wp:positionH>
                <wp:positionV relativeFrom="paragraph">
                  <wp:posOffset>99822</wp:posOffset>
                </wp:positionV>
                <wp:extent cx="467995" cy="0"/>
                <wp:effectExtent l="0" t="0" r="27305" b="19050"/>
                <wp:wrapNone/>
                <wp:docPr id="88" name="Прямая соединительная линия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noFill/>
                        <a:ln w="19080">
                          <a:solidFill>
                            <a:srgbClr val="70AD47"/>
                          </a:solidFill>
                          <a:miter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C21A78" id="Прямая соединительная линия 88" o:spid="_x0000_s1026" style="position:absolute;z-index:25172377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0,7.85pt" to="36.8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rFonts w:eastAsia="Calibri" w:cs="Times New Roman"/>
          <w:lang w:val="ru-RU" w:eastAsia="ru-RU"/>
        </w:rPr>
        <w:t xml:space="preserve">                        </w:t>
      </w:r>
      <w:r w:rsidRPr="00E2746E">
        <w:rPr>
          <w:rFonts w:eastAsia="Calibri" w:cs="Times New Roman"/>
          <w:lang w:val="ru-RU" w:eastAsia="ru-RU"/>
        </w:rPr>
        <w:t>– граница кадастрового квартала</w:t>
      </w:r>
      <w:r w:rsidRPr="003F5865">
        <w:rPr>
          <w:rFonts w:eastAsia="MS Mincho" w:cs="Times New Roman"/>
          <w:noProof/>
          <w:lang w:val="ru-RU" w:eastAsia="ru-RU"/>
        </w:rPr>
        <w:drawing>
          <wp:anchor distT="0" distB="0" distL="0" distR="0" simplePos="0" relativeHeight="251720704" behindDoc="0" locked="0" layoutInCell="0" allowOverlap="1" wp14:anchorId="75CDD7E5" wp14:editId="74E07276">
            <wp:simplePos x="0" y="0"/>
            <wp:positionH relativeFrom="margin">
              <wp:posOffset>-38354</wp:posOffset>
            </wp:positionH>
            <wp:positionV relativeFrom="paragraph">
              <wp:posOffset>180975</wp:posOffset>
            </wp:positionV>
            <wp:extent cx="546735" cy="154305"/>
            <wp:effectExtent l="0" t="0" r="5715" b="0"/>
            <wp:wrapNone/>
            <wp:docPr id="89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3F5865">
        <w:rPr>
          <w:rFonts w:eastAsia="Times New Roman" w:cs="Times New Roman"/>
          <w:lang w:val="ru-RU"/>
        </w:rPr>
        <w:tab/>
        <w:t>– граница земельного участка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</w:t>
      </w:r>
      <w:r w:rsidRPr="003F5865">
        <w:rPr>
          <w:rFonts w:eastAsia="Times New Roman" w:cs="Times New Roman"/>
          <w:b/>
          <w:color w:val="267300"/>
          <w:sz w:val="18"/>
          <w:szCs w:val="18"/>
          <w:lang w:val="ru-RU"/>
        </w:rPr>
        <w:t>:0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40501</w:t>
      </w:r>
      <w:r w:rsidRPr="003F5865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29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870FAF" w:rsidRPr="003F5865" w:rsidRDefault="00870FAF" w:rsidP="00870FAF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08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:000000: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340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</w:p>
    <w:p w:rsidR="00870FAF" w:rsidRDefault="00870FAF" w:rsidP="00870FAF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</w: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4</w:t>
      </w:r>
      <w:r w:rsidRPr="003F5865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3F5865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 xml:space="preserve">            </w:t>
      </w:r>
      <w:r w:rsidRPr="003F5865">
        <w:rPr>
          <w:rFonts w:eastAsia="Times New Roman" w:cs="Times New Roman"/>
          <w:szCs w:val="24"/>
          <w:lang w:val="ru-RU"/>
        </w:rPr>
        <w:t>– номер контура многоконтурного земельного участка</w:t>
      </w:r>
      <w:r>
        <w:rPr>
          <w:rFonts w:eastAsia="Times New Roman" w:cs="Times New Roman"/>
          <w:szCs w:val="24"/>
          <w:lang w:val="ru-RU"/>
        </w:rPr>
        <w:t>.</w:t>
      </w:r>
    </w:p>
    <w:p w:rsidR="00870FAF" w:rsidRDefault="00870FAF" w:rsidP="00870FAF">
      <w:pPr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b/>
          <w:noProof/>
          <w:color w:val="267300"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19405E3" wp14:editId="06B2BA66">
                <wp:simplePos x="0" y="0"/>
                <wp:positionH relativeFrom="column">
                  <wp:posOffset>2096262</wp:posOffset>
                </wp:positionH>
                <wp:positionV relativeFrom="paragraph">
                  <wp:posOffset>419227</wp:posOffset>
                </wp:positionV>
                <wp:extent cx="1783080" cy="0"/>
                <wp:effectExtent l="0" t="0" r="26670" b="190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8308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CDDD6F2" id="Прямая соединительная линия 10" o:spid="_x0000_s1026" style="position:absolute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5.05pt,33pt" to="305.4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"/>
            </w:pict>
          </mc:Fallback>
        </mc:AlternateContent>
      </w:r>
      <w:r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(16:16:000000:152</w:t>
      </w:r>
      <w:r w:rsidRPr="00BA7686">
        <w:rPr>
          <w:rFonts w:eastAsia="Times New Roman" w:cs="Times New Roman"/>
          <w:b/>
          <w:color w:val="267300"/>
          <w:w w:val="90"/>
          <w:sz w:val="16"/>
          <w:szCs w:val="16"/>
          <w:lang w:val="ru-RU"/>
        </w:rPr>
        <w:t>)</w:t>
      </w:r>
      <w:r w:rsidRPr="00BA7686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  <w:r>
        <w:rPr>
          <w:rFonts w:eastAsia="Times New Roman" w:cs="Times New Roman"/>
          <w:szCs w:val="24"/>
          <w:lang w:val="ru-RU"/>
        </w:rPr>
        <w:t>.</w:t>
      </w:r>
    </w:p>
    <w:p w:rsidR="00C9062A" w:rsidRDefault="00C9062A" w:rsidP="00C9062A">
      <w:pPr>
        <w:jc w:val="center"/>
      </w:pPr>
    </w:p>
    <w:sectPr w:rsidR="00C9062A" w:rsidSect="00237C31">
      <w:headerReference w:type="default" r:id="rId23"/>
      <w:pgSz w:w="11906" w:h="16838"/>
      <w:pgMar w:top="567" w:right="567" w:bottom="567" w:left="1134" w:header="567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313FA" w:rsidRDefault="003313FA">
      <w:pPr>
        <w:spacing w:after="0" w:line="240" w:lineRule="auto"/>
      </w:pPr>
      <w:r>
        <w:separator/>
      </w:r>
    </w:p>
  </w:endnote>
  <w:endnote w:type="continuationSeparator" w:id="0">
    <w:p w:rsidR="003313FA" w:rsidRDefault="003313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313FA" w:rsidRDefault="003313FA">
      <w:pPr>
        <w:spacing w:after="0" w:line="240" w:lineRule="auto"/>
      </w:pPr>
      <w:r>
        <w:separator/>
      </w:r>
    </w:p>
  </w:footnote>
  <w:footnote w:type="continuationSeparator" w:id="0">
    <w:p w:rsidR="003313FA" w:rsidRDefault="003313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4607" w:rsidRDefault="00374607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F72B05">
      <w:rPr>
        <w:noProof/>
      </w:rPr>
      <w:t>27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725C0"/>
    <w:rsid w:val="0015074B"/>
    <w:rsid w:val="00237C31"/>
    <w:rsid w:val="0029639D"/>
    <w:rsid w:val="00326F90"/>
    <w:rsid w:val="003313FA"/>
    <w:rsid w:val="00374607"/>
    <w:rsid w:val="00410569"/>
    <w:rsid w:val="006B5BFE"/>
    <w:rsid w:val="00870FAF"/>
    <w:rsid w:val="00995579"/>
    <w:rsid w:val="009F1B67"/>
    <w:rsid w:val="00AA1D8D"/>
    <w:rsid w:val="00B47730"/>
    <w:rsid w:val="00C9062A"/>
    <w:rsid w:val="00CB0664"/>
    <w:rsid w:val="00DA164C"/>
    <w:rsid w:val="00F72B05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  <w14:docId w14:val="1403F763"/>
  <w14:defaultImageDpi w14:val="300"/>
  <w15:docId w15:val="{DF2BFBF3-2281-4396-8B65-E04D0BFF74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C9062A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FCD9F18-F2F7-460E-A409-08A937DF32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29</Pages>
  <Words>6566</Words>
  <Characters>37432</Characters>
  <Application>Microsoft Office Word</Application>
  <DocSecurity>0</DocSecurity>
  <Lines>311</Lines>
  <Paragraphs>87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43911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8</cp:revision>
  <dcterms:created xsi:type="dcterms:W3CDTF">2013-12-23T23:15:00Z</dcterms:created>
  <dcterms:modified xsi:type="dcterms:W3CDTF">2026-04-22T07:33:00Z</dcterms:modified>
  <cp:category/>
</cp:coreProperties>
</file>